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BE61A" w14:textId="77777777" w:rsidR="00975E15" w:rsidRDefault="00975E15" w:rsidP="00975E15">
      <w:pPr>
        <w:jc w:val="right"/>
        <w:rPr>
          <w:rFonts w:eastAsia="PMingLiU"/>
          <w:b/>
          <w:i/>
          <w:sz w:val="28"/>
          <w:szCs w:val="28"/>
        </w:rPr>
      </w:pPr>
      <w:r>
        <w:rPr>
          <w:rFonts w:eastAsia="PMingLiU"/>
          <w:b/>
          <w:i/>
          <w:sz w:val="28"/>
          <w:szCs w:val="28"/>
        </w:rPr>
        <w:t xml:space="preserve">Приложение </w:t>
      </w:r>
      <w:r w:rsidR="00A84B34" w:rsidRPr="00A84B34">
        <w:rPr>
          <w:rFonts w:eastAsia="PMingLiU"/>
          <w:b/>
          <w:i/>
          <w:sz w:val="28"/>
          <w:szCs w:val="28"/>
        </w:rPr>
        <w:t>II</w:t>
      </w:r>
      <w:r w:rsidR="00A84B34" w:rsidRPr="00A84B34">
        <w:rPr>
          <w:rFonts w:eastAsia="PMingLiU"/>
          <w:b/>
          <w:i/>
          <w:sz w:val="28"/>
          <w:szCs w:val="28"/>
          <w:lang w:val="en-US"/>
        </w:rPr>
        <w:t>I</w:t>
      </w:r>
      <w:r w:rsidR="002C18C7" w:rsidRPr="002C18C7">
        <w:rPr>
          <w:rFonts w:eastAsia="PMingLiU"/>
          <w:b/>
          <w:i/>
          <w:sz w:val="28"/>
          <w:szCs w:val="28"/>
        </w:rPr>
        <w:t>.</w:t>
      </w:r>
      <w:r w:rsidR="002C18C7" w:rsidRPr="00D63750">
        <w:rPr>
          <w:rFonts w:eastAsia="PMingLiU"/>
          <w:b/>
          <w:i/>
          <w:sz w:val="28"/>
          <w:szCs w:val="28"/>
        </w:rPr>
        <w:t>4</w:t>
      </w:r>
    </w:p>
    <w:p w14:paraId="6A573F58" w14:textId="77777777" w:rsidR="00975E15" w:rsidRDefault="00975E15" w:rsidP="00975E15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программе СПО 11.02.15 «Инфокоммуникационные сети и системы связи»</w:t>
      </w:r>
    </w:p>
    <w:p w14:paraId="3026133F" w14:textId="77777777" w:rsidR="00975E15" w:rsidRDefault="00975E15" w:rsidP="00975E15">
      <w:pPr>
        <w:spacing w:line="360" w:lineRule="auto"/>
        <w:jc w:val="both"/>
        <w:rPr>
          <w:bCs/>
          <w:sz w:val="28"/>
          <w:szCs w:val="28"/>
        </w:rPr>
      </w:pPr>
    </w:p>
    <w:p w14:paraId="3FBD3087" w14:textId="77777777" w:rsidR="00975E15" w:rsidRDefault="00975E15" w:rsidP="00975E15">
      <w:pPr>
        <w:spacing w:line="360" w:lineRule="auto"/>
        <w:jc w:val="both"/>
        <w:rPr>
          <w:bCs/>
          <w:sz w:val="28"/>
          <w:szCs w:val="28"/>
        </w:rPr>
      </w:pPr>
    </w:p>
    <w:p w14:paraId="57FB804F" w14:textId="77777777" w:rsidR="00975E15" w:rsidRDefault="00975E15" w:rsidP="00975E15">
      <w:pPr>
        <w:spacing w:line="360" w:lineRule="auto"/>
        <w:jc w:val="both"/>
        <w:rPr>
          <w:bCs/>
          <w:sz w:val="28"/>
          <w:szCs w:val="28"/>
        </w:rPr>
      </w:pPr>
    </w:p>
    <w:p w14:paraId="66764BA9" w14:textId="77777777" w:rsidR="00975E15" w:rsidRDefault="00975E15" w:rsidP="00975E15">
      <w:pPr>
        <w:spacing w:line="360" w:lineRule="auto"/>
        <w:jc w:val="both"/>
        <w:rPr>
          <w:bCs/>
          <w:sz w:val="28"/>
          <w:szCs w:val="28"/>
        </w:rPr>
      </w:pPr>
    </w:p>
    <w:p w14:paraId="634180FD" w14:textId="77777777" w:rsidR="00975E15" w:rsidRDefault="00975E15" w:rsidP="00975E1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практики</w:t>
      </w:r>
    </w:p>
    <w:p w14:paraId="62FE47A5" w14:textId="77777777" w:rsidR="00975E15" w:rsidRDefault="00975E15" w:rsidP="00975E1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 профессиональному модулю </w:t>
      </w:r>
    </w:p>
    <w:p w14:paraId="500F67B2" w14:textId="77777777" w:rsidR="00975E15" w:rsidRDefault="00975E15" w:rsidP="00975E15">
      <w:pPr>
        <w:jc w:val="center"/>
        <w:rPr>
          <w:b/>
          <w:bCs/>
          <w:caps/>
          <w:sz w:val="28"/>
          <w:szCs w:val="28"/>
        </w:rPr>
      </w:pPr>
    </w:p>
    <w:p w14:paraId="7A0A00EF" w14:textId="77777777" w:rsidR="00975E15" w:rsidRPr="00471045" w:rsidRDefault="00975E15" w:rsidP="00975E15">
      <w:pPr>
        <w:jc w:val="center"/>
        <w:rPr>
          <w:rFonts w:eastAsia="Times New Roman"/>
          <w:b/>
          <w:caps/>
          <w:u w:val="single"/>
          <w:lang w:eastAsia="en-US"/>
        </w:rPr>
      </w:pPr>
      <w:r w:rsidRPr="00204358">
        <w:rPr>
          <w:b/>
          <w:color w:val="000000"/>
          <w:lang w:eastAsia="en-US"/>
        </w:rPr>
        <w:t>ПМ.05</w:t>
      </w:r>
      <w:r>
        <w:rPr>
          <w:b/>
          <w:color w:val="000000"/>
          <w:lang w:eastAsia="en-US"/>
        </w:rPr>
        <w:t>.</w:t>
      </w:r>
      <w:r w:rsidRPr="00471045">
        <w:rPr>
          <w:rFonts w:eastAsia="Times New Roman"/>
          <w:b/>
          <w:caps/>
          <w:u w:val="single"/>
          <w:lang w:eastAsia="en-US"/>
        </w:rPr>
        <w:t>АДАПТАЦИЯ КОНВЕРГЕНТНЫХ ТЕХНОЛОГИЙ И СИСТЕМ К ПОТРЕБНОСТЯМ ЗАКАЗЧИКА</w:t>
      </w:r>
    </w:p>
    <w:p w14:paraId="6CD2D8E4" w14:textId="77777777" w:rsidR="00975E15" w:rsidRDefault="00975E15" w:rsidP="00975E15">
      <w:pPr>
        <w:spacing w:line="360" w:lineRule="auto"/>
        <w:jc w:val="both"/>
        <w:rPr>
          <w:bCs/>
          <w:sz w:val="28"/>
          <w:szCs w:val="28"/>
        </w:rPr>
      </w:pPr>
    </w:p>
    <w:p w14:paraId="6FD79DA2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3DC744F7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20AD8DFA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3D2C65EB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6B4EC7C1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485219B8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10B1832F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050265AA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4802D817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3028C013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265D6AF3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68DCC225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7810E56C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3B3E5439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6131EF70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53BB88A2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5C758CBC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24A4F8FE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67F0E2F1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1F3F1A02" w14:textId="23D5566D" w:rsidR="00975E15" w:rsidRDefault="00975E15" w:rsidP="00C20CCD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C20CCD">
        <w:rPr>
          <w:bCs/>
          <w:sz w:val="28"/>
          <w:szCs w:val="28"/>
        </w:rPr>
        <w:t>21</w:t>
      </w:r>
    </w:p>
    <w:p w14:paraId="52D58C20" w14:textId="77777777" w:rsidR="00975E15" w:rsidRDefault="00975E15" w:rsidP="00975E15">
      <w:pPr>
        <w:spacing w:line="360" w:lineRule="auto"/>
        <w:jc w:val="both"/>
        <w:rPr>
          <w:b/>
          <w:bCs/>
          <w:sz w:val="28"/>
          <w:szCs w:val="28"/>
        </w:rPr>
      </w:pPr>
    </w:p>
    <w:p w14:paraId="656D99D0" w14:textId="77777777" w:rsidR="00975E15" w:rsidRDefault="00975E15" w:rsidP="00975E15">
      <w:pPr>
        <w:rPr>
          <w:b/>
          <w:bCs/>
          <w:caps/>
        </w:rPr>
      </w:pPr>
      <w:r>
        <w:rPr>
          <w:caps/>
          <w:sz w:val="28"/>
          <w:szCs w:val="28"/>
        </w:rPr>
        <w:t>РазработчикИ:</w:t>
      </w:r>
      <w:r>
        <w:rPr>
          <w:b/>
          <w:bCs/>
          <w:caps/>
        </w:rPr>
        <w:tab/>
      </w:r>
    </w:p>
    <w:p w14:paraId="38B2B9DF" w14:textId="77777777" w:rsidR="00975E15" w:rsidRDefault="00975E15" w:rsidP="00975E15">
      <w:pPr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975E15" w14:paraId="4E8524C4" w14:textId="77777777" w:rsidTr="0054480A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7CC6" w14:textId="77777777" w:rsidR="00975E15" w:rsidRDefault="00975E15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8CD3" w14:textId="77777777" w:rsidR="00975E15" w:rsidRDefault="00975E15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4CC5" w14:textId="77777777" w:rsidR="00975E15" w:rsidRDefault="00975E15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</w:tr>
      <w:tr w:rsidR="00975E15" w14:paraId="6B291A7D" w14:textId="77777777" w:rsidTr="0054480A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4F23" w14:textId="77777777" w:rsidR="00975E15" w:rsidRDefault="00975E15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ГБПОУ «УКРТБ»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ED0D" w14:textId="77777777" w:rsidR="00975E15" w:rsidRDefault="00975E15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BE72" w14:textId="77777777" w:rsidR="00975E15" w:rsidRDefault="00975E15" w:rsidP="005448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Елистратова Э.Р.</w:t>
            </w:r>
          </w:p>
        </w:tc>
      </w:tr>
    </w:tbl>
    <w:p w14:paraId="22EA3003" w14:textId="77777777" w:rsidR="00975E15" w:rsidRDefault="00975E15" w:rsidP="00975E15">
      <w:pPr>
        <w:rPr>
          <w:b/>
          <w:bCs/>
          <w:sz w:val="28"/>
          <w:szCs w:val="28"/>
        </w:rPr>
      </w:pPr>
    </w:p>
    <w:p w14:paraId="0D40ADA6" w14:textId="77777777" w:rsidR="00975E15" w:rsidRDefault="00975E15" w:rsidP="00975E15">
      <w:pPr>
        <w:rPr>
          <w:b/>
          <w:bCs/>
          <w:sz w:val="28"/>
          <w:szCs w:val="28"/>
        </w:rPr>
      </w:pPr>
    </w:p>
    <w:p w14:paraId="05526285" w14:textId="77777777" w:rsidR="00975E15" w:rsidRDefault="00975E15" w:rsidP="00975E15">
      <w:pPr>
        <w:rPr>
          <w:sz w:val="28"/>
          <w:szCs w:val="28"/>
        </w:rPr>
      </w:pPr>
      <w:r>
        <w:rPr>
          <w:b/>
        </w:rPr>
        <w:t>Содержание</w:t>
      </w:r>
    </w:p>
    <w:p w14:paraId="449A380C" w14:textId="77777777" w:rsidR="00975E15" w:rsidRDefault="00975E15" w:rsidP="00975E15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15"/>
        <w:gridCol w:w="657"/>
      </w:tblGrid>
      <w:tr w:rsidR="00975E15" w14:paraId="53505480" w14:textId="77777777" w:rsidTr="0054480A">
        <w:tc>
          <w:tcPr>
            <w:tcW w:w="9180" w:type="dxa"/>
          </w:tcPr>
          <w:p w14:paraId="6B64F2E2" w14:textId="77777777" w:rsidR="00975E15" w:rsidRDefault="00975E15" w:rsidP="0054480A">
            <w:pPr>
              <w:jc w:val="center"/>
            </w:pPr>
          </w:p>
        </w:tc>
        <w:tc>
          <w:tcPr>
            <w:tcW w:w="673" w:type="dxa"/>
            <w:hideMark/>
          </w:tcPr>
          <w:p w14:paraId="1AC6AFBB" w14:textId="77777777" w:rsidR="00975E15" w:rsidRDefault="00975E15" w:rsidP="0054480A"/>
        </w:tc>
      </w:tr>
      <w:tr w:rsidR="00975E15" w14:paraId="7D2D978C" w14:textId="77777777" w:rsidTr="0054480A">
        <w:tc>
          <w:tcPr>
            <w:tcW w:w="9180" w:type="dxa"/>
          </w:tcPr>
          <w:p w14:paraId="4BC69BD9" w14:textId="77777777" w:rsidR="00975E15" w:rsidRDefault="00975E15" w:rsidP="0054480A">
            <w:pPr>
              <w:jc w:val="center"/>
            </w:pPr>
          </w:p>
        </w:tc>
        <w:tc>
          <w:tcPr>
            <w:tcW w:w="673" w:type="dxa"/>
          </w:tcPr>
          <w:p w14:paraId="1D55BC82" w14:textId="77777777" w:rsidR="00975E15" w:rsidRDefault="00975E15" w:rsidP="0054480A"/>
        </w:tc>
      </w:tr>
      <w:tr w:rsidR="00975E15" w14:paraId="5810BF0D" w14:textId="77777777" w:rsidTr="0054480A">
        <w:tc>
          <w:tcPr>
            <w:tcW w:w="9180" w:type="dxa"/>
            <w:hideMark/>
          </w:tcPr>
          <w:p w14:paraId="591BCB45" w14:textId="77777777" w:rsidR="00975E15" w:rsidRDefault="00975E15" w:rsidP="0054480A">
            <w:r>
              <w:t>Структура и содержание практики</w:t>
            </w:r>
          </w:p>
        </w:tc>
        <w:tc>
          <w:tcPr>
            <w:tcW w:w="673" w:type="dxa"/>
            <w:hideMark/>
          </w:tcPr>
          <w:p w14:paraId="1A52082F" w14:textId="77777777" w:rsidR="00975E15" w:rsidRDefault="00975E15" w:rsidP="0054480A">
            <w:pPr>
              <w:jc w:val="center"/>
            </w:pPr>
          </w:p>
        </w:tc>
      </w:tr>
      <w:tr w:rsidR="00975E15" w14:paraId="295016A9" w14:textId="77777777" w:rsidTr="0054480A">
        <w:tc>
          <w:tcPr>
            <w:tcW w:w="9180" w:type="dxa"/>
          </w:tcPr>
          <w:p w14:paraId="157E369C" w14:textId="77777777" w:rsidR="00975E15" w:rsidRDefault="00975E15" w:rsidP="0054480A"/>
        </w:tc>
        <w:tc>
          <w:tcPr>
            <w:tcW w:w="673" w:type="dxa"/>
          </w:tcPr>
          <w:p w14:paraId="2601ACD4" w14:textId="77777777" w:rsidR="00975E15" w:rsidRDefault="00975E15" w:rsidP="0054480A">
            <w:pPr>
              <w:jc w:val="center"/>
            </w:pPr>
          </w:p>
        </w:tc>
      </w:tr>
      <w:tr w:rsidR="00975E15" w14:paraId="67884E86" w14:textId="77777777" w:rsidTr="0054480A">
        <w:tc>
          <w:tcPr>
            <w:tcW w:w="9180" w:type="dxa"/>
            <w:hideMark/>
          </w:tcPr>
          <w:p w14:paraId="00821C7A" w14:textId="77777777" w:rsidR="00975E15" w:rsidRDefault="00975E15" w:rsidP="0054480A">
            <w:r>
              <w:t>Цели и задачи практики</w:t>
            </w:r>
          </w:p>
        </w:tc>
        <w:tc>
          <w:tcPr>
            <w:tcW w:w="673" w:type="dxa"/>
            <w:hideMark/>
          </w:tcPr>
          <w:p w14:paraId="1A8B27F3" w14:textId="77777777" w:rsidR="00975E15" w:rsidRDefault="00975E15" w:rsidP="0054480A">
            <w:pPr>
              <w:jc w:val="center"/>
            </w:pPr>
          </w:p>
        </w:tc>
      </w:tr>
      <w:tr w:rsidR="00975E15" w14:paraId="74EE7D48" w14:textId="77777777" w:rsidTr="0054480A">
        <w:tc>
          <w:tcPr>
            <w:tcW w:w="9180" w:type="dxa"/>
          </w:tcPr>
          <w:p w14:paraId="73394753" w14:textId="77777777" w:rsidR="00975E15" w:rsidRDefault="00975E15" w:rsidP="0054480A"/>
        </w:tc>
        <w:tc>
          <w:tcPr>
            <w:tcW w:w="673" w:type="dxa"/>
          </w:tcPr>
          <w:p w14:paraId="77723F2C" w14:textId="77777777" w:rsidR="00975E15" w:rsidRDefault="00975E15" w:rsidP="0054480A">
            <w:pPr>
              <w:jc w:val="center"/>
            </w:pPr>
          </w:p>
        </w:tc>
      </w:tr>
      <w:tr w:rsidR="00975E15" w14:paraId="0245330E" w14:textId="77777777" w:rsidTr="0054480A">
        <w:tc>
          <w:tcPr>
            <w:tcW w:w="9180" w:type="dxa"/>
            <w:hideMark/>
          </w:tcPr>
          <w:p w14:paraId="7C492E8F" w14:textId="77777777" w:rsidR="00975E15" w:rsidRDefault="00975E15" w:rsidP="0054480A">
            <w:r>
              <w:t>Планируемые результаты освоения программы практики</w:t>
            </w:r>
          </w:p>
        </w:tc>
        <w:tc>
          <w:tcPr>
            <w:tcW w:w="673" w:type="dxa"/>
            <w:hideMark/>
          </w:tcPr>
          <w:p w14:paraId="1E8C2A73" w14:textId="77777777" w:rsidR="00975E15" w:rsidRDefault="00975E15" w:rsidP="0054480A">
            <w:pPr>
              <w:jc w:val="center"/>
            </w:pPr>
          </w:p>
        </w:tc>
      </w:tr>
      <w:tr w:rsidR="00975E15" w14:paraId="63BC95BD" w14:textId="77777777" w:rsidTr="0054480A">
        <w:tc>
          <w:tcPr>
            <w:tcW w:w="9180" w:type="dxa"/>
          </w:tcPr>
          <w:p w14:paraId="33C4592F" w14:textId="77777777" w:rsidR="00975E15" w:rsidRDefault="00975E15" w:rsidP="0054480A"/>
        </w:tc>
        <w:tc>
          <w:tcPr>
            <w:tcW w:w="673" w:type="dxa"/>
          </w:tcPr>
          <w:p w14:paraId="0E9E234A" w14:textId="77777777" w:rsidR="00975E15" w:rsidRDefault="00975E15" w:rsidP="0054480A">
            <w:pPr>
              <w:jc w:val="center"/>
            </w:pPr>
          </w:p>
        </w:tc>
      </w:tr>
      <w:tr w:rsidR="00975E15" w14:paraId="7DD4D98C" w14:textId="77777777" w:rsidTr="0054480A">
        <w:tc>
          <w:tcPr>
            <w:tcW w:w="9180" w:type="dxa"/>
            <w:hideMark/>
          </w:tcPr>
          <w:p w14:paraId="54C954EB" w14:textId="77777777" w:rsidR="00975E15" w:rsidRDefault="00975E15" w:rsidP="0054480A">
            <w:r>
              <w:t>Требования к оформлению отчета</w:t>
            </w:r>
          </w:p>
        </w:tc>
        <w:tc>
          <w:tcPr>
            <w:tcW w:w="673" w:type="dxa"/>
            <w:hideMark/>
          </w:tcPr>
          <w:p w14:paraId="4ACB8C5E" w14:textId="77777777" w:rsidR="00975E15" w:rsidRDefault="00975E15" w:rsidP="0054480A">
            <w:pPr>
              <w:jc w:val="center"/>
            </w:pPr>
          </w:p>
        </w:tc>
      </w:tr>
      <w:tr w:rsidR="00975E15" w14:paraId="5D31741D" w14:textId="77777777" w:rsidTr="0054480A">
        <w:tc>
          <w:tcPr>
            <w:tcW w:w="9180" w:type="dxa"/>
          </w:tcPr>
          <w:p w14:paraId="69AAC32C" w14:textId="77777777" w:rsidR="00975E15" w:rsidRDefault="00975E15" w:rsidP="0054480A"/>
        </w:tc>
        <w:tc>
          <w:tcPr>
            <w:tcW w:w="673" w:type="dxa"/>
          </w:tcPr>
          <w:p w14:paraId="570E5DCD" w14:textId="77777777" w:rsidR="00975E15" w:rsidRDefault="00975E15" w:rsidP="0054480A">
            <w:pPr>
              <w:jc w:val="center"/>
            </w:pPr>
          </w:p>
        </w:tc>
      </w:tr>
      <w:tr w:rsidR="00975E15" w14:paraId="7E163746" w14:textId="77777777" w:rsidTr="0054480A">
        <w:tc>
          <w:tcPr>
            <w:tcW w:w="9180" w:type="dxa"/>
            <w:hideMark/>
          </w:tcPr>
          <w:p w14:paraId="4D4052ED" w14:textId="77777777" w:rsidR="00975E15" w:rsidRDefault="00975E15" w:rsidP="0054480A">
            <w:r>
              <w:t>Требования к соблюдению техники безопасности и пожарной безопасности</w:t>
            </w:r>
          </w:p>
        </w:tc>
        <w:tc>
          <w:tcPr>
            <w:tcW w:w="673" w:type="dxa"/>
            <w:hideMark/>
          </w:tcPr>
          <w:p w14:paraId="37BA387F" w14:textId="77777777" w:rsidR="00975E15" w:rsidRDefault="00975E15" w:rsidP="0054480A">
            <w:pPr>
              <w:jc w:val="center"/>
            </w:pPr>
          </w:p>
        </w:tc>
      </w:tr>
      <w:tr w:rsidR="00975E15" w14:paraId="344025ED" w14:textId="77777777" w:rsidTr="0054480A">
        <w:tc>
          <w:tcPr>
            <w:tcW w:w="9180" w:type="dxa"/>
          </w:tcPr>
          <w:p w14:paraId="35538226" w14:textId="77777777" w:rsidR="00975E15" w:rsidRDefault="00975E15" w:rsidP="0054480A"/>
        </w:tc>
        <w:tc>
          <w:tcPr>
            <w:tcW w:w="673" w:type="dxa"/>
            <w:hideMark/>
          </w:tcPr>
          <w:p w14:paraId="5FB4C03F" w14:textId="77777777" w:rsidR="00975E15" w:rsidRDefault="00975E15" w:rsidP="0054480A">
            <w:pPr>
              <w:jc w:val="center"/>
            </w:pPr>
          </w:p>
        </w:tc>
      </w:tr>
      <w:tr w:rsidR="00975E15" w14:paraId="20527AD7" w14:textId="77777777" w:rsidTr="0054480A">
        <w:tc>
          <w:tcPr>
            <w:tcW w:w="9180" w:type="dxa"/>
            <w:hideMark/>
          </w:tcPr>
          <w:p w14:paraId="1BFBC44D" w14:textId="77777777" w:rsidR="00975E15" w:rsidRDefault="00975E15" w:rsidP="0054480A">
            <w:r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  <w:hideMark/>
          </w:tcPr>
          <w:p w14:paraId="24A6713A" w14:textId="77777777" w:rsidR="00975E15" w:rsidRDefault="00975E15" w:rsidP="0054480A">
            <w:pPr>
              <w:jc w:val="center"/>
            </w:pPr>
          </w:p>
        </w:tc>
      </w:tr>
      <w:tr w:rsidR="00975E15" w14:paraId="1FD9AC7B" w14:textId="77777777" w:rsidTr="0054480A">
        <w:tc>
          <w:tcPr>
            <w:tcW w:w="9180" w:type="dxa"/>
          </w:tcPr>
          <w:p w14:paraId="173F497F" w14:textId="77777777" w:rsidR="00975E15" w:rsidRDefault="00975E15" w:rsidP="0054480A"/>
        </w:tc>
        <w:tc>
          <w:tcPr>
            <w:tcW w:w="673" w:type="dxa"/>
          </w:tcPr>
          <w:p w14:paraId="71F35A3C" w14:textId="77777777" w:rsidR="00975E15" w:rsidRDefault="00975E15" w:rsidP="0054480A">
            <w:pPr>
              <w:jc w:val="center"/>
            </w:pPr>
          </w:p>
        </w:tc>
      </w:tr>
      <w:tr w:rsidR="00975E15" w14:paraId="7BEAF237" w14:textId="77777777" w:rsidTr="0054480A">
        <w:tc>
          <w:tcPr>
            <w:tcW w:w="9180" w:type="dxa"/>
            <w:hideMark/>
          </w:tcPr>
          <w:p w14:paraId="7CBAA7BF" w14:textId="77777777" w:rsidR="00975E15" w:rsidRDefault="00975E15" w:rsidP="0054480A">
            <w:r>
              <w:t>Аттестационный лист (задание на практику)</w:t>
            </w:r>
          </w:p>
        </w:tc>
        <w:tc>
          <w:tcPr>
            <w:tcW w:w="673" w:type="dxa"/>
            <w:hideMark/>
          </w:tcPr>
          <w:p w14:paraId="1FC24C04" w14:textId="77777777" w:rsidR="00975E15" w:rsidRDefault="00975E15" w:rsidP="0054480A">
            <w:pPr>
              <w:jc w:val="center"/>
            </w:pPr>
          </w:p>
        </w:tc>
      </w:tr>
    </w:tbl>
    <w:p w14:paraId="7F5B3418" w14:textId="77777777" w:rsidR="00975E15" w:rsidRDefault="00975E15" w:rsidP="00A05F15">
      <w:pPr>
        <w:jc w:val="center"/>
        <w:rPr>
          <w:b/>
        </w:rPr>
      </w:pPr>
    </w:p>
    <w:p w14:paraId="68EA7055" w14:textId="77777777" w:rsidR="00975E15" w:rsidRDefault="00975E15" w:rsidP="00A05F15">
      <w:pPr>
        <w:jc w:val="center"/>
        <w:rPr>
          <w:b/>
        </w:rPr>
      </w:pPr>
    </w:p>
    <w:p w14:paraId="04E45136" w14:textId="77777777" w:rsidR="00975E15" w:rsidRDefault="00975E15" w:rsidP="00A05F15">
      <w:pPr>
        <w:jc w:val="center"/>
        <w:rPr>
          <w:b/>
        </w:rPr>
      </w:pPr>
    </w:p>
    <w:p w14:paraId="460C4069" w14:textId="77777777" w:rsidR="00975E15" w:rsidRDefault="00975E15" w:rsidP="00A05F15">
      <w:pPr>
        <w:jc w:val="center"/>
        <w:rPr>
          <w:b/>
        </w:rPr>
      </w:pPr>
    </w:p>
    <w:p w14:paraId="5F0FD409" w14:textId="77777777" w:rsidR="00975E15" w:rsidRDefault="00975E15" w:rsidP="00A05F15">
      <w:pPr>
        <w:jc w:val="center"/>
        <w:rPr>
          <w:b/>
        </w:rPr>
      </w:pPr>
    </w:p>
    <w:p w14:paraId="7D463994" w14:textId="77777777" w:rsidR="00975E15" w:rsidRDefault="00975E15" w:rsidP="00A05F15">
      <w:pPr>
        <w:jc w:val="center"/>
        <w:rPr>
          <w:b/>
        </w:rPr>
      </w:pPr>
    </w:p>
    <w:p w14:paraId="0A1BDA94" w14:textId="77777777" w:rsidR="00975E15" w:rsidRDefault="00975E15" w:rsidP="00A05F15">
      <w:pPr>
        <w:jc w:val="center"/>
        <w:rPr>
          <w:b/>
        </w:rPr>
      </w:pPr>
    </w:p>
    <w:p w14:paraId="699D2453" w14:textId="77777777" w:rsidR="00975E15" w:rsidRDefault="00975E15" w:rsidP="00A05F15">
      <w:pPr>
        <w:jc w:val="center"/>
        <w:rPr>
          <w:b/>
        </w:rPr>
      </w:pPr>
    </w:p>
    <w:p w14:paraId="4C8765B5" w14:textId="77777777" w:rsidR="00975E15" w:rsidRDefault="00975E15" w:rsidP="00A05F15">
      <w:pPr>
        <w:jc w:val="center"/>
        <w:rPr>
          <w:b/>
        </w:rPr>
      </w:pPr>
    </w:p>
    <w:p w14:paraId="0155BDA1" w14:textId="77777777" w:rsidR="00975E15" w:rsidRDefault="00975E15" w:rsidP="00A05F15">
      <w:pPr>
        <w:jc w:val="center"/>
        <w:rPr>
          <w:b/>
        </w:rPr>
      </w:pPr>
    </w:p>
    <w:p w14:paraId="51587A0B" w14:textId="77777777" w:rsidR="00975E15" w:rsidRDefault="00975E15" w:rsidP="00A05F15">
      <w:pPr>
        <w:jc w:val="center"/>
        <w:rPr>
          <w:b/>
        </w:rPr>
      </w:pPr>
    </w:p>
    <w:p w14:paraId="4A4EC672" w14:textId="77777777" w:rsidR="00975E15" w:rsidRDefault="00975E15" w:rsidP="00A05F15">
      <w:pPr>
        <w:jc w:val="center"/>
        <w:rPr>
          <w:b/>
        </w:rPr>
      </w:pPr>
    </w:p>
    <w:p w14:paraId="4B1FEF89" w14:textId="77777777" w:rsidR="00975E15" w:rsidRDefault="00975E15" w:rsidP="00A05F15">
      <w:pPr>
        <w:jc w:val="center"/>
        <w:rPr>
          <w:b/>
        </w:rPr>
      </w:pPr>
    </w:p>
    <w:p w14:paraId="233538BB" w14:textId="77777777" w:rsidR="00975E15" w:rsidRDefault="00975E15" w:rsidP="00A05F15">
      <w:pPr>
        <w:jc w:val="center"/>
        <w:rPr>
          <w:b/>
        </w:rPr>
      </w:pPr>
    </w:p>
    <w:p w14:paraId="4BCE2F3B" w14:textId="77777777" w:rsidR="00975E15" w:rsidRDefault="00975E15" w:rsidP="00A05F15">
      <w:pPr>
        <w:jc w:val="center"/>
        <w:rPr>
          <w:b/>
        </w:rPr>
      </w:pPr>
    </w:p>
    <w:p w14:paraId="3FF6C758" w14:textId="77777777" w:rsidR="00975E15" w:rsidRDefault="00975E15" w:rsidP="00A05F15">
      <w:pPr>
        <w:jc w:val="center"/>
        <w:rPr>
          <w:b/>
        </w:rPr>
      </w:pPr>
    </w:p>
    <w:p w14:paraId="794A5DCC" w14:textId="77777777" w:rsidR="00975E15" w:rsidRDefault="00975E15" w:rsidP="00A05F15">
      <w:pPr>
        <w:jc w:val="center"/>
        <w:rPr>
          <w:b/>
        </w:rPr>
      </w:pPr>
    </w:p>
    <w:p w14:paraId="34FD4B5A" w14:textId="77777777" w:rsidR="00975E15" w:rsidRDefault="00975E15" w:rsidP="00A05F15">
      <w:pPr>
        <w:jc w:val="center"/>
        <w:rPr>
          <w:b/>
        </w:rPr>
      </w:pPr>
    </w:p>
    <w:p w14:paraId="7440996E" w14:textId="77777777" w:rsidR="00975E15" w:rsidRDefault="00975E15" w:rsidP="00A05F15">
      <w:pPr>
        <w:jc w:val="center"/>
        <w:rPr>
          <w:b/>
        </w:rPr>
      </w:pPr>
    </w:p>
    <w:p w14:paraId="6D4AF3B7" w14:textId="77777777" w:rsidR="00975E15" w:rsidRDefault="00975E15" w:rsidP="00A05F15">
      <w:pPr>
        <w:jc w:val="center"/>
        <w:rPr>
          <w:b/>
        </w:rPr>
      </w:pPr>
    </w:p>
    <w:p w14:paraId="6F749CE7" w14:textId="77777777" w:rsidR="00975E15" w:rsidRDefault="00975E15" w:rsidP="00A05F15">
      <w:pPr>
        <w:jc w:val="center"/>
        <w:rPr>
          <w:b/>
        </w:rPr>
      </w:pPr>
    </w:p>
    <w:p w14:paraId="67B439A2" w14:textId="77777777" w:rsidR="00975E15" w:rsidRDefault="00975E15" w:rsidP="00A05F15">
      <w:pPr>
        <w:jc w:val="center"/>
        <w:rPr>
          <w:b/>
        </w:rPr>
      </w:pPr>
    </w:p>
    <w:p w14:paraId="0813F577" w14:textId="77777777" w:rsidR="00975E15" w:rsidRDefault="00975E15" w:rsidP="00A05F15">
      <w:pPr>
        <w:jc w:val="center"/>
        <w:rPr>
          <w:b/>
        </w:rPr>
      </w:pPr>
    </w:p>
    <w:p w14:paraId="00BC8225" w14:textId="77777777" w:rsidR="00975E15" w:rsidRDefault="00975E15" w:rsidP="00A05F15">
      <w:pPr>
        <w:jc w:val="center"/>
        <w:rPr>
          <w:b/>
        </w:rPr>
      </w:pPr>
    </w:p>
    <w:p w14:paraId="5AD9637D" w14:textId="77777777" w:rsidR="00975E15" w:rsidRDefault="00975E15" w:rsidP="00A05F15">
      <w:pPr>
        <w:jc w:val="center"/>
        <w:rPr>
          <w:b/>
        </w:rPr>
      </w:pPr>
    </w:p>
    <w:p w14:paraId="60CA8608" w14:textId="77777777" w:rsidR="00975E15" w:rsidRDefault="00975E15" w:rsidP="00A05F15">
      <w:pPr>
        <w:jc w:val="center"/>
        <w:rPr>
          <w:b/>
        </w:rPr>
      </w:pPr>
    </w:p>
    <w:p w14:paraId="5484BB1E" w14:textId="77777777" w:rsidR="00393117" w:rsidRPr="00264C9C" w:rsidRDefault="00393117" w:rsidP="00A05F15">
      <w:pPr>
        <w:jc w:val="center"/>
        <w:rPr>
          <w:b/>
        </w:rPr>
      </w:pPr>
      <w:r w:rsidRPr="00264C9C">
        <w:rPr>
          <w:b/>
        </w:rPr>
        <w:lastRenderedPageBreak/>
        <w:t>Структура и содержание практики</w:t>
      </w:r>
    </w:p>
    <w:p w14:paraId="030B626A" w14:textId="77777777" w:rsidR="00212134" w:rsidRDefault="00212134" w:rsidP="00264C9C">
      <w:pPr>
        <w:jc w:val="center"/>
      </w:pPr>
    </w:p>
    <w:p w14:paraId="66CB414A" w14:textId="77777777" w:rsidR="00945115" w:rsidRDefault="00975E15" w:rsidP="00264C9C">
      <w:pPr>
        <w:jc w:val="center"/>
      </w:pPr>
      <w:r>
        <w:t>(</w:t>
      </w:r>
      <w:r w:rsidR="0085458F">
        <w:t>5</w:t>
      </w:r>
      <w:r w:rsidR="00264C9C" w:rsidRPr="00264C9C">
        <w:t xml:space="preserve"> курс</w:t>
      </w:r>
      <w:r w:rsidR="0085458F">
        <w:t xml:space="preserve"> 9</w:t>
      </w:r>
      <w:r w:rsidR="00264C9C" w:rsidRPr="00264C9C">
        <w:t xml:space="preserve"> семестр</w:t>
      </w:r>
      <w:r>
        <w:t>)</w:t>
      </w:r>
    </w:p>
    <w:p w14:paraId="1E94AA59" w14:textId="77777777" w:rsidR="00A5704F" w:rsidRPr="00264C9C" w:rsidRDefault="00A5704F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7353"/>
        <w:gridCol w:w="1620"/>
      </w:tblGrid>
      <w:tr w:rsidR="00945115" w:rsidRPr="00264C9C" w14:paraId="0D3201B1" w14:textId="77777777">
        <w:trPr>
          <w:trHeight w:val="660"/>
        </w:trPr>
        <w:tc>
          <w:tcPr>
            <w:tcW w:w="642" w:type="dxa"/>
          </w:tcPr>
          <w:p w14:paraId="4857E97B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№ п/п</w:t>
            </w:r>
          </w:p>
        </w:tc>
        <w:tc>
          <w:tcPr>
            <w:tcW w:w="7353" w:type="dxa"/>
          </w:tcPr>
          <w:p w14:paraId="6FA4E2A8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</w:tcPr>
          <w:p w14:paraId="2398321B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14:paraId="20C6FF04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DA0F6F" w:rsidRPr="00264C9C" w14:paraId="65495474" w14:textId="77777777">
        <w:trPr>
          <w:trHeight w:val="569"/>
        </w:trPr>
        <w:tc>
          <w:tcPr>
            <w:tcW w:w="642" w:type="dxa"/>
          </w:tcPr>
          <w:p w14:paraId="5277907B" w14:textId="77777777" w:rsidR="00DA0F6F" w:rsidRPr="00264C9C" w:rsidRDefault="00DA0F6F" w:rsidP="00A05F15">
            <w:pPr>
              <w:jc w:val="center"/>
            </w:pPr>
            <w:r w:rsidRPr="00264C9C">
              <w:t>1</w:t>
            </w:r>
          </w:p>
        </w:tc>
        <w:tc>
          <w:tcPr>
            <w:tcW w:w="7353" w:type="dxa"/>
          </w:tcPr>
          <w:p w14:paraId="4FEEACD4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12691B4F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26A23731" w14:textId="77777777">
        <w:trPr>
          <w:trHeight w:val="624"/>
        </w:trPr>
        <w:tc>
          <w:tcPr>
            <w:tcW w:w="642" w:type="dxa"/>
          </w:tcPr>
          <w:p w14:paraId="4939CD2B" w14:textId="77777777" w:rsidR="00DA0F6F" w:rsidRPr="00264C9C" w:rsidRDefault="00DA0F6F" w:rsidP="00A05F15">
            <w:pPr>
              <w:jc w:val="center"/>
            </w:pPr>
            <w:r w:rsidRPr="00264C9C">
              <w:t>2</w:t>
            </w:r>
          </w:p>
        </w:tc>
        <w:tc>
          <w:tcPr>
            <w:tcW w:w="7353" w:type="dxa"/>
          </w:tcPr>
          <w:p w14:paraId="4980BB18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6A9664B4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79324475" w14:textId="77777777">
        <w:trPr>
          <w:trHeight w:val="624"/>
        </w:trPr>
        <w:tc>
          <w:tcPr>
            <w:tcW w:w="642" w:type="dxa"/>
          </w:tcPr>
          <w:p w14:paraId="382C188F" w14:textId="77777777" w:rsidR="00DA0F6F" w:rsidRPr="00264C9C" w:rsidRDefault="00DA0F6F" w:rsidP="00A05F15">
            <w:pPr>
              <w:jc w:val="center"/>
            </w:pPr>
            <w:r w:rsidRPr="00264C9C">
              <w:t>3</w:t>
            </w:r>
          </w:p>
        </w:tc>
        <w:tc>
          <w:tcPr>
            <w:tcW w:w="7353" w:type="dxa"/>
          </w:tcPr>
          <w:p w14:paraId="0EB703EA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1E1DD2F2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0733D583" w14:textId="77777777">
        <w:trPr>
          <w:trHeight w:val="90"/>
        </w:trPr>
        <w:tc>
          <w:tcPr>
            <w:tcW w:w="642" w:type="dxa"/>
          </w:tcPr>
          <w:p w14:paraId="187945B3" w14:textId="77777777" w:rsidR="00DA0F6F" w:rsidRPr="00264C9C" w:rsidRDefault="00DA0F6F" w:rsidP="00A05F15">
            <w:pPr>
              <w:jc w:val="center"/>
            </w:pPr>
            <w:r w:rsidRPr="00264C9C">
              <w:t>4</w:t>
            </w:r>
          </w:p>
        </w:tc>
        <w:tc>
          <w:tcPr>
            <w:tcW w:w="7353" w:type="dxa"/>
          </w:tcPr>
          <w:p w14:paraId="7F73ADFA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13E65ABE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54CD80EB" w14:textId="77777777">
        <w:trPr>
          <w:trHeight w:val="507"/>
        </w:trPr>
        <w:tc>
          <w:tcPr>
            <w:tcW w:w="642" w:type="dxa"/>
          </w:tcPr>
          <w:p w14:paraId="6A92B5B0" w14:textId="77777777" w:rsidR="00DA0F6F" w:rsidRPr="00264C9C" w:rsidRDefault="00DA0F6F" w:rsidP="00A05F15">
            <w:pPr>
              <w:jc w:val="center"/>
            </w:pPr>
            <w:r w:rsidRPr="00264C9C">
              <w:t>5</w:t>
            </w:r>
          </w:p>
        </w:tc>
        <w:tc>
          <w:tcPr>
            <w:tcW w:w="7353" w:type="dxa"/>
          </w:tcPr>
          <w:p w14:paraId="19511C7F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57BEFBC4" w14:textId="77777777" w:rsidR="00DA0F6F" w:rsidRPr="00562C72" w:rsidRDefault="00DA0F6F" w:rsidP="0069216C">
            <w:pPr>
              <w:rPr>
                <w:rFonts w:eastAsia="Times New Roman"/>
              </w:rPr>
            </w:pPr>
          </w:p>
        </w:tc>
      </w:tr>
      <w:tr w:rsidR="00DA0F6F" w:rsidRPr="00264C9C" w14:paraId="285CDB22" w14:textId="77777777">
        <w:trPr>
          <w:trHeight w:val="507"/>
        </w:trPr>
        <w:tc>
          <w:tcPr>
            <w:tcW w:w="642" w:type="dxa"/>
          </w:tcPr>
          <w:p w14:paraId="6AD794BB" w14:textId="77777777" w:rsidR="00DA0F6F" w:rsidRPr="00264C9C" w:rsidRDefault="00DA0F6F" w:rsidP="00A05F15">
            <w:pPr>
              <w:jc w:val="center"/>
            </w:pPr>
            <w:r w:rsidRPr="00264C9C">
              <w:t>6</w:t>
            </w:r>
          </w:p>
        </w:tc>
        <w:tc>
          <w:tcPr>
            <w:tcW w:w="7353" w:type="dxa"/>
          </w:tcPr>
          <w:p w14:paraId="6B71B035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0381DF36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7B569A7E" w14:textId="77777777">
        <w:trPr>
          <w:trHeight w:val="507"/>
        </w:trPr>
        <w:tc>
          <w:tcPr>
            <w:tcW w:w="642" w:type="dxa"/>
          </w:tcPr>
          <w:p w14:paraId="0D4F69E4" w14:textId="77777777" w:rsidR="00DA0F6F" w:rsidRPr="00264C9C" w:rsidRDefault="00DA0F6F" w:rsidP="00A05F15">
            <w:pPr>
              <w:jc w:val="center"/>
            </w:pPr>
            <w:r w:rsidRPr="00264C9C">
              <w:t>7</w:t>
            </w:r>
          </w:p>
        </w:tc>
        <w:tc>
          <w:tcPr>
            <w:tcW w:w="7353" w:type="dxa"/>
          </w:tcPr>
          <w:p w14:paraId="3A9E0EB2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5CA68559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3BC8D257" w14:textId="77777777">
        <w:trPr>
          <w:trHeight w:val="507"/>
        </w:trPr>
        <w:tc>
          <w:tcPr>
            <w:tcW w:w="642" w:type="dxa"/>
          </w:tcPr>
          <w:p w14:paraId="4471DAF2" w14:textId="77777777" w:rsidR="00DA0F6F" w:rsidRPr="00264C9C" w:rsidRDefault="00DA0F6F" w:rsidP="00A05F15">
            <w:pPr>
              <w:jc w:val="center"/>
            </w:pPr>
            <w:r w:rsidRPr="00264C9C">
              <w:t>8</w:t>
            </w:r>
          </w:p>
        </w:tc>
        <w:tc>
          <w:tcPr>
            <w:tcW w:w="7353" w:type="dxa"/>
          </w:tcPr>
          <w:p w14:paraId="5EE94377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35CE05FF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636288C3" w14:textId="77777777">
        <w:trPr>
          <w:trHeight w:val="507"/>
        </w:trPr>
        <w:tc>
          <w:tcPr>
            <w:tcW w:w="642" w:type="dxa"/>
          </w:tcPr>
          <w:p w14:paraId="223A311E" w14:textId="77777777" w:rsidR="00DA0F6F" w:rsidRPr="00264C9C" w:rsidRDefault="00DA0F6F" w:rsidP="00A05F15">
            <w:pPr>
              <w:jc w:val="center"/>
            </w:pPr>
            <w:r w:rsidRPr="00264C9C">
              <w:t>9</w:t>
            </w:r>
          </w:p>
        </w:tc>
        <w:tc>
          <w:tcPr>
            <w:tcW w:w="7353" w:type="dxa"/>
          </w:tcPr>
          <w:p w14:paraId="2D7B19C0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6697AA06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6</w:t>
            </w:r>
          </w:p>
        </w:tc>
      </w:tr>
      <w:tr w:rsidR="00DA0F6F" w:rsidRPr="00264C9C" w14:paraId="75BC2F23" w14:textId="77777777">
        <w:trPr>
          <w:trHeight w:val="507"/>
        </w:trPr>
        <w:tc>
          <w:tcPr>
            <w:tcW w:w="642" w:type="dxa"/>
          </w:tcPr>
          <w:p w14:paraId="56257FD9" w14:textId="77777777" w:rsidR="00DA0F6F" w:rsidRPr="00264C9C" w:rsidRDefault="00DA0F6F" w:rsidP="00A05F15">
            <w:pPr>
              <w:jc w:val="center"/>
            </w:pPr>
            <w:r w:rsidRPr="00264C9C">
              <w:t>10</w:t>
            </w:r>
          </w:p>
        </w:tc>
        <w:tc>
          <w:tcPr>
            <w:tcW w:w="7353" w:type="dxa"/>
          </w:tcPr>
          <w:p w14:paraId="77A68DF5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4BA0DFF2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6</w:t>
            </w:r>
          </w:p>
        </w:tc>
      </w:tr>
      <w:tr w:rsidR="00DA0F6F" w:rsidRPr="00264C9C" w14:paraId="55E70DE4" w14:textId="77777777">
        <w:trPr>
          <w:trHeight w:val="507"/>
        </w:trPr>
        <w:tc>
          <w:tcPr>
            <w:tcW w:w="642" w:type="dxa"/>
          </w:tcPr>
          <w:p w14:paraId="4F6944F4" w14:textId="77777777" w:rsidR="00DA0F6F" w:rsidRPr="00264C9C" w:rsidRDefault="00DA0F6F" w:rsidP="00A05F15">
            <w:pPr>
              <w:jc w:val="center"/>
            </w:pPr>
            <w:r w:rsidRPr="00264C9C">
              <w:t>11</w:t>
            </w:r>
          </w:p>
        </w:tc>
        <w:tc>
          <w:tcPr>
            <w:tcW w:w="7353" w:type="dxa"/>
          </w:tcPr>
          <w:p w14:paraId="14872C92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20C58E0B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6</w:t>
            </w:r>
          </w:p>
        </w:tc>
      </w:tr>
      <w:tr w:rsidR="00DA0F6F" w:rsidRPr="00264C9C" w14:paraId="32ED0F4C" w14:textId="77777777">
        <w:trPr>
          <w:trHeight w:val="507"/>
        </w:trPr>
        <w:tc>
          <w:tcPr>
            <w:tcW w:w="642" w:type="dxa"/>
          </w:tcPr>
          <w:p w14:paraId="1C0CD220" w14:textId="77777777" w:rsidR="00DA0F6F" w:rsidRPr="00264C9C" w:rsidRDefault="00DA0F6F" w:rsidP="00A05F15">
            <w:pPr>
              <w:jc w:val="center"/>
            </w:pPr>
            <w:r w:rsidRPr="00264C9C">
              <w:t>12</w:t>
            </w:r>
          </w:p>
        </w:tc>
        <w:tc>
          <w:tcPr>
            <w:tcW w:w="7353" w:type="dxa"/>
          </w:tcPr>
          <w:p w14:paraId="32E5D77D" w14:textId="77777777" w:rsidR="00DA0F6F" w:rsidRPr="00562C72" w:rsidRDefault="0085458F" w:rsidP="0069216C">
            <w:pPr>
              <w:rPr>
                <w:rFonts w:eastAsia="Times New Roman"/>
                <w:bCs/>
              </w:rPr>
            </w:pPr>
            <w:r w:rsidRPr="00F86FFD">
              <w:rPr>
                <w:rFonts w:eastAsia="TimesNewRoman"/>
                <w:lang w:eastAsia="en-US"/>
              </w:rPr>
              <w:t xml:space="preserve">Изучение состава оборудования и структуры сетей NGN </w:t>
            </w:r>
            <w:r>
              <w:rPr>
                <w:rFonts w:eastAsia="TimesNewRoman"/>
                <w:lang w:eastAsia="en-US"/>
              </w:rPr>
              <w:t>в учебных лабораториях</w:t>
            </w:r>
            <w:r w:rsidRPr="00F86FFD">
              <w:rPr>
                <w:rFonts w:eastAsia="Times New Roman"/>
                <w:bCs/>
                <w:lang w:eastAsia="en-US"/>
              </w:rPr>
              <w:t>.</w:t>
            </w:r>
          </w:p>
        </w:tc>
        <w:tc>
          <w:tcPr>
            <w:tcW w:w="1620" w:type="dxa"/>
          </w:tcPr>
          <w:p w14:paraId="3688A34A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6</w:t>
            </w:r>
          </w:p>
        </w:tc>
      </w:tr>
      <w:tr w:rsidR="001A5B06" w:rsidRPr="00264C9C" w14:paraId="5224681C" w14:textId="77777777">
        <w:trPr>
          <w:trHeight w:val="325"/>
        </w:trPr>
        <w:tc>
          <w:tcPr>
            <w:tcW w:w="7995" w:type="dxa"/>
            <w:gridSpan w:val="2"/>
          </w:tcPr>
          <w:p w14:paraId="4B70A00A" w14:textId="77777777" w:rsidR="001A5B06" w:rsidRPr="00975E15" w:rsidRDefault="001A5B06" w:rsidP="00A05F15">
            <w:pPr>
              <w:pStyle w:val="4"/>
              <w:rPr>
                <w:b/>
                <w:szCs w:val="24"/>
              </w:rPr>
            </w:pPr>
            <w:r w:rsidRPr="00975E15">
              <w:rPr>
                <w:b/>
                <w:szCs w:val="24"/>
              </w:rPr>
              <w:t>Всего</w:t>
            </w:r>
          </w:p>
        </w:tc>
        <w:tc>
          <w:tcPr>
            <w:tcW w:w="1620" w:type="dxa"/>
          </w:tcPr>
          <w:p w14:paraId="3AB879C6" w14:textId="77777777" w:rsidR="001A5B06" w:rsidRPr="00975E15" w:rsidRDefault="00DA0F6F" w:rsidP="00A05F15">
            <w:pPr>
              <w:jc w:val="center"/>
              <w:rPr>
                <w:b/>
                <w:bCs/>
              </w:rPr>
            </w:pPr>
            <w:r w:rsidRPr="00975E15">
              <w:rPr>
                <w:b/>
                <w:bCs/>
              </w:rPr>
              <w:t>72</w:t>
            </w:r>
          </w:p>
        </w:tc>
      </w:tr>
    </w:tbl>
    <w:p w14:paraId="59BAE970" w14:textId="77777777" w:rsidR="00945115" w:rsidRPr="00264C9C" w:rsidRDefault="00945115" w:rsidP="00A05F15"/>
    <w:p w14:paraId="729A63C6" w14:textId="77777777" w:rsidR="00393117" w:rsidRPr="00264C9C" w:rsidRDefault="00F86387" w:rsidP="00A77B5D">
      <w:pPr>
        <w:jc w:val="center"/>
        <w:rPr>
          <w:b/>
        </w:rPr>
      </w:pPr>
      <w:r>
        <w:br w:type="page"/>
      </w:r>
      <w:r w:rsidR="00F373F9" w:rsidRPr="00264C9C">
        <w:rPr>
          <w:b/>
        </w:rPr>
        <w:lastRenderedPageBreak/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14:paraId="27F286F6" w14:textId="77777777" w:rsidR="00A4421F" w:rsidRPr="00264C9C" w:rsidRDefault="00A4421F" w:rsidP="00A05F15">
      <w:pPr>
        <w:jc w:val="center"/>
        <w:rPr>
          <w:b/>
        </w:rPr>
      </w:pPr>
    </w:p>
    <w:p w14:paraId="1E3051BA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Формой отчетности обучающегося по практике является </w:t>
      </w:r>
      <w:r w:rsidR="001A5B06" w:rsidRPr="00264C9C">
        <w:rPr>
          <w:rStyle w:val="FontStyle35"/>
          <w:rFonts w:eastAsia="Calibri"/>
          <w:sz w:val="24"/>
          <w:szCs w:val="24"/>
        </w:rPr>
        <w:t>рабочая тетрадь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6379ED" w:rsidRPr="00264C9C">
        <w:rPr>
          <w:rStyle w:val="FontStyle35"/>
          <w:rFonts w:eastAsia="Calibri"/>
          <w:sz w:val="24"/>
          <w:szCs w:val="24"/>
        </w:rPr>
        <w:t>верждающ</w:t>
      </w:r>
      <w:r w:rsidR="001A5B06" w:rsidRPr="00264C9C">
        <w:rPr>
          <w:rStyle w:val="FontStyle35"/>
          <w:rFonts w:eastAsia="Calibri"/>
          <w:sz w:val="24"/>
          <w:szCs w:val="24"/>
        </w:rPr>
        <w:t>ая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направлена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14:paraId="3EBC158D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</w:p>
    <w:p w14:paraId="509398EA" w14:textId="77777777" w:rsidR="001A5B06" w:rsidRPr="00264C9C" w:rsidRDefault="001A5B06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tbl>
      <w:tblPr>
        <w:tblpPr w:leftFromText="180" w:rightFromText="180" w:vertAnchor="text" w:horzAnchor="margin" w:tblpY="16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8402"/>
      </w:tblGrid>
      <w:tr w:rsidR="0085458F" w:rsidRPr="00D51749" w14:paraId="11A69F66" w14:textId="77777777" w:rsidTr="0085458F">
        <w:tc>
          <w:tcPr>
            <w:tcW w:w="1170" w:type="dxa"/>
          </w:tcPr>
          <w:p w14:paraId="495E28EA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sz w:val="24"/>
                <w:szCs w:val="24"/>
              </w:rPr>
            </w:pPr>
            <w:r w:rsidRPr="00D51749">
              <w:rPr>
                <w:rStyle w:val="ac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402" w:type="dxa"/>
          </w:tcPr>
          <w:p w14:paraId="3C548607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sz w:val="24"/>
                <w:szCs w:val="24"/>
              </w:rPr>
            </w:pPr>
            <w:r w:rsidRPr="00D51749">
              <w:rPr>
                <w:rStyle w:val="ac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85458F" w:rsidRPr="00D51749" w14:paraId="1BF2BF53" w14:textId="77777777" w:rsidTr="0085458F">
        <w:trPr>
          <w:trHeight w:val="327"/>
        </w:trPr>
        <w:tc>
          <w:tcPr>
            <w:tcW w:w="1170" w:type="dxa"/>
          </w:tcPr>
          <w:p w14:paraId="403DD243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402" w:type="dxa"/>
          </w:tcPr>
          <w:p w14:paraId="1EB835C0" w14:textId="77777777" w:rsidR="0085458F" w:rsidRPr="0085458F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85458F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5458F" w:rsidRPr="00D51749" w14:paraId="197B7C86" w14:textId="77777777" w:rsidTr="0085458F">
        <w:tc>
          <w:tcPr>
            <w:tcW w:w="1170" w:type="dxa"/>
          </w:tcPr>
          <w:p w14:paraId="4AA28BF3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402" w:type="dxa"/>
          </w:tcPr>
          <w:p w14:paraId="58DFB6FA" w14:textId="77777777" w:rsidR="0085458F" w:rsidRPr="0085458F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85458F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5458F" w:rsidRPr="00D51749" w14:paraId="477B626A" w14:textId="77777777" w:rsidTr="0085458F">
        <w:tc>
          <w:tcPr>
            <w:tcW w:w="1170" w:type="dxa"/>
          </w:tcPr>
          <w:p w14:paraId="3164E324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402" w:type="dxa"/>
          </w:tcPr>
          <w:p w14:paraId="066ABA57" w14:textId="77777777" w:rsidR="0085458F" w:rsidRPr="0085458F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85458F"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5458F" w:rsidRPr="00D51749" w14:paraId="0E960354" w14:textId="77777777" w:rsidTr="0085458F">
        <w:tc>
          <w:tcPr>
            <w:tcW w:w="1170" w:type="dxa"/>
          </w:tcPr>
          <w:p w14:paraId="637B48EF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402" w:type="dxa"/>
          </w:tcPr>
          <w:p w14:paraId="0BA9DD28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85458F" w:rsidRPr="00D51749" w14:paraId="33F17926" w14:textId="77777777" w:rsidTr="0085458F">
        <w:tc>
          <w:tcPr>
            <w:tcW w:w="1170" w:type="dxa"/>
          </w:tcPr>
          <w:p w14:paraId="2C0A5F0B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402" w:type="dxa"/>
          </w:tcPr>
          <w:p w14:paraId="24ED054F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5458F" w:rsidRPr="00D51749" w14:paraId="52737C96" w14:textId="77777777" w:rsidTr="0085458F">
        <w:tc>
          <w:tcPr>
            <w:tcW w:w="1170" w:type="dxa"/>
          </w:tcPr>
          <w:p w14:paraId="51C16B4A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402" w:type="dxa"/>
          </w:tcPr>
          <w:p w14:paraId="043DD07A" w14:textId="32EB1D97" w:rsidR="0085458F" w:rsidRPr="00D51749" w:rsidRDefault="00C20CCD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C20C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ценностей, применять стандарты антикоррупционного поведения.</w:t>
            </w:r>
          </w:p>
        </w:tc>
      </w:tr>
      <w:tr w:rsidR="0085458F" w:rsidRPr="00D51749" w14:paraId="6346BD6C" w14:textId="77777777" w:rsidTr="0085458F">
        <w:tc>
          <w:tcPr>
            <w:tcW w:w="1170" w:type="dxa"/>
          </w:tcPr>
          <w:p w14:paraId="337F5D09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402" w:type="dxa"/>
          </w:tcPr>
          <w:p w14:paraId="3820F43E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5458F" w:rsidRPr="00D51749" w14:paraId="32390FD0" w14:textId="77777777" w:rsidTr="0085458F">
        <w:tc>
          <w:tcPr>
            <w:tcW w:w="1170" w:type="dxa"/>
          </w:tcPr>
          <w:p w14:paraId="2BDDBC57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402" w:type="dxa"/>
          </w:tcPr>
          <w:p w14:paraId="748F22DB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85458F" w:rsidRPr="00D51749" w14:paraId="3F90668F" w14:textId="77777777" w:rsidTr="0085458F">
        <w:tc>
          <w:tcPr>
            <w:tcW w:w="1170" w:type="dxa"/>
          </w:tcPr>
          <w:p w14:paraId="522079E6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402" w:type="dxa"/>
          </w:tcPr>
          <w:p w14:paraId="42F15681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85458F" w:rsidRPr="00D51749" w14:paraId="62D64A7D" w14:textId="77777777" w:rsidTr="0085458F">
        <w:trPr>
          <w:trHeight w:val="562"/>
        </w:trPr>
        <w:tc>
          <w:tcPr>
            <w:tcW w:w="1170" w:type="dxa"/>
          </w:tcPr>
          <w:p w14:paraId="21BB51AB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402" w:type="dxa"/>
          </w:tcPr>
          <w:p w14:paraId="2A38DF2B" w14:textId="312AE19A" w:rsidR="0085458F" w:rsidRPr="00D51749" w:rsidRDefault="0085458F" w:rsidP="00600734">
            <w:pPr>
              <w:pStyle w:val="2"/>
              <w:spacing w:before="0" w:after="0"/>
              <w:jc w:val="both"/>
              <w:rPr>
                <w:rStyle w:val="ac"/>
                <w:rFonts w:ascii="Times New Roman" w:hAnsi="Times New Roman"/>
                <w:b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</w:t>
            </w:r>
            <w:r w:rsidR="00C20C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ах</w:t>
            </w: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  <w:tr w:rsidR="0085458F" w:rsidRPr="00D51749" w14:paraId="361E5929" w14:textId="77777777" w:rsidTr="0085458F">
        <w:trPr>
          <w:trHeight w:val="562"/>
        </w:trPr>
        <w:tc>
          <w:tcPr>
            <w:tcW w:w="1170" w:type="dxa"/>
          </w:tcPr>
          <w:p w14:paraId="51F47D64" w14:textId="77777777" w:rsidR="0085458F" w:rsidRPr="00D51749" w:rsidRDefault="0085458F" w:rsidP="00600734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11</w:t>
            </w:r>
          </w:p>
        </w:tc>
        <w:tc>
          <w:tcPr>
            <w:tcW w:w="8402" w:type="dxa"/>
          </w:tcPr>
          <w:p w14:paraId="25EB7E7D" w14:textId="77777777" w:rsidR="0085458F" w:rsidRDefault="0085458F" w:rsidP="00600734">
            <w:pPr>
              <w:pStyle w:val="2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D51749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  <w:p w14:paraId="2B7B5952" w14:textId="7BE1F11A" w:rsidR="00C20CCD" w:rsidRPr="00C20CCD" w:rsidRDefault="00C20CCD" w:rsidP="00C20CCD"/>
        </w:tc>
      </w:tr>
    </w:tbl>
    <w:p w14:paraId="454F407A" w14:textId="77777777" w:rsidR="002B0B19" w:rsidRPr="002B0B19" w:rsidRDefault="002B0B19" w:rsidP="002B0B19">
      <w:pPr>
        <w:rPr>
          <w:vanish/>
        </w:rPr>
      </w:pPr>
    </w:p>
    <w:tbl>
      <w:tblPr>
        <w:tblpPr w:leftFromText="180" w:rightFromText="180" w:vertAnchor="page" w:horzAnchor="margin" w:tblpY="103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8"/>
      </w:tblGrid>
      <w:tr w:rsidR="0085458F" w:rsidRPr="0042405A" w14:paraId="2E7C3A2A" w14:textId="77777777" w:rsidTr="00C20CCD">
        <w:tc>
          <w:tcPr>
            <w:tcW w:w="1204" w:type="dxa"/>
          </w:tcPr>
          <w:p w14:paraId="6BF1AC6D" w14:textId="77777777" w:rsidR="00C20CCD" w:rsidRDefault="00C20CCD" w:rsidP="0085458F">
            <w:pPr>
              <w:keepNext/>
              <w:jc w:val="both"/>
              <w:outlineLvl w:val="1"/>
            </w:pPr>
          </w:p>
          <w:p w14:paraId="0C696635" w14:textId="551D9BDF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5.1</w:t>
            </w:r>
          </w:p>
        </w:tc>
        <w:tc>
          <w:tcPr>
            <w:tcW w:w="8368" w:type="dxa"/>
          </w:tcPr>
          <w:p w14:paraId="4C874153" w14:textId="77777777" w:rsidR="00C20CCD" w:rsidRDefault="00C20CCD" w:rsidP="0085458F">
            <w:pPr>
              <w:keepNext/>
              <w:jc w:val="both"/>
              <w:outlineLvl w:val="1"/>
            </w:pPr>
          </w:p>
          <w:p w14:paraId="4282C995" w14:textId="3170B973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t>Анализировать современные конвергентные технологии и системы для выбора оптимальных решений в соответствии с требованиями заказчика</w:t>
            </w:r>
          </w:p>
        </w:tc>
      </w:tr>
      <w:tr w:rsidR="0085458F" w:rsidRPr="0042405A" w14:paraId="25720DFD" w14:textId="77777777" w:rsidTr="00C20CCD">
        <w:tc>
          <w:tcPr>
            <w:tcW w:w="1204" w:type="dxa"/>
          </w:tcPr>
          <w:p w14:paraId="6ED01959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5.2</w:t>
            </w:r>
          </w:p>
        </w:tc>
        <w:tc>
          <w:tcPr>
            <w:tcW w:w="8368" w:type="dxa"/>
          </w:tcPr>
          <w:p w14:paraId="40695F19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Style w:val="FontStyle11"/>
              </w:rPr>
              <w:t>Выполнять адаптацию, монтаж, установку и настройку конвергентных инфокоммуникационных систем</w:t>
            </w:r>
            <w:r w:rsidRPr="0042405A">
              <w:t xml:space="preserve"> в соответствии с действующими отраслевыми стандартами</w:t>
            </w:r>
          </w:p>
        </w:tc>
      </w:tr>
      <w:tr w:rsidR="0085458F" w:rsidRPr="0042405A" w14:paraId="6549E17E" w14:textId="77777777" w:rsidTr="00C20CCD">
        <w:tc>
          <w:tcPr>
            <w:tcW w:w="1204" w:type="dxa"/>
          </w:tcPr>
          <w:p w14:paraId="238F5676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5.3</w:t>
            </w:r>
          </w:p>
        </w:tc>
        <w:tc>
          <w:tcPr>
            <w:tcW w:w="8368" w:type="dxa"/>
          </w:tcPr>
          <w:p w14:paraId="4CF4C582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Style w:val="FontStyle11"/>
              </w:rPr>
              <w:t>Администрировать конвергентные системы в соответствии с рекомендациями Международного союза электросвязи</w:t>
            </w:r>
          </w:p>
        </w:tc>
      </w:tr>
      <w:tr w:rsidR="0085458F" w:rsidRPr="0042405A" w14:paraId="2F2FE591" w14:textId="77777777" w:rsidTr="00C20CCD">
        <w:tc>
          <w:tcPr>
            <w:tcW w:w="1204" w:type="dxa"/>
          </w:tcPr>
          <w:p w14:paraId="5E5C93BC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rPr>
                <w:rFonts w:eastAsia="Times New Roman"/>
                <w:bCs/>
                <w:iCs/>
              </w:rPr>
              <w:t>ВД 5</w:t>
            </w:r>
          </w:p>
        </w:tc>
        <w:tc>
          <w:tcPr>
            <w:tcW w:w="8368" w:type="dxa"/>
          </w:tcPr>
          <w:p w14:paraId="209C81E5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Fonts w:eastAsia="Times New Roman"/>
                <w:lang w:eastAsia="en-US"/>
              </w:rPr>
              <w:t>«Адаптация конвергентных инфокоммуникационных технологий и систем к потребностям заказчика»</w:t>
            </w:r>
          </w:p>
        </w:tc>
      </w:tr>
      <w:tr w:rsidR="0085458F" w:rsidRPr="0042405A" w14:paraId="59DB867C" w14:textId="77777777" w:rsidTr="00C20CCD">
        <w:tc>
          <w:tcPr>
            <w:tcW w:w="1204" w:type="dxa"/>
          </w:tcPr>
          <w:p w14:paraId="5B86A811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5.1</w:t>
            </w:r>
          </w:p>
        </w:tc>
        <w:tc>
          <w:tcPr>
            <w:tcW w:w="8368" w:type="dxa"/>
          </w:tcPr>
          <w:p w14:paraId="57EA7D73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t>Анализировать современные конвергентные технологии и системы для выбора оптимальных решений в соответствии с требованиями заказчика</w:t>
            </w:r>
          </w:p>
        </w:tc>
      </w:tr>
      <w:tr w:rsidR="0085458F" w:rsidRPr="0042405A" w14:paraId="30E909FA" w14:textId="77777777" w:rsidTr="00C20CCD">
        <w:tc>
          <w:tcPr>
            <w:tcW w:w="1204" w:type="dxa"/>
          </w:tcPr>
          <w:p w14:paraId="55C3177D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5.2</w:t>
            </w:r>
          </w:p>
        </w:tc>
        <w:tc>
          <w:tcPr>
            <w:tcW w:w="8368" w:type="dxa"/>
          </w:tcPr>
          <w:p w14:paraId="38690B73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Style w:val="FontStyle11"/>
              </w:rPr>
              <w:t>Выполнять адаптацию, монтаж, установку и настройку конвергентных инфокоммуникационных систем</w:t>
            </w:r>
            <w:r w:rsidRPr="0042405A">
              <w:t xml:space="preserve"> в соответствии с действующими отраслевыми стандартами</w:t>
            </w:r>
          </w:p>
        </w:tc>
      </w:tr>
      <w:tr w:rsidR="0085458F" w:rsidRPr="0042405A" w14:paraId="74BB95F7" w14:textId="77777777" w:rsidTr="00C20CCD">
        <w:tc>
          <w:tcPr>
            <w:tcW w:w="1204" w:type="dxa"/>
          </w:tcPr>
          <w:p w14:paraId="7730956E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42405A">
              <w:t>ПК 5.3</w:t>
            </w:r>
          </w:p>
        </w:tc>
        <w:tc>
          <w:tcPr>
            <w:tcW w:w="8368" w:type="dxa"/>
          </w:tcPr>
          <w:p w14:paraId="1DE1A675" w14:textId="77777777" w:rsidR="0085458F" w:rsidRPr="0042405A" w:rsidRDefault="0085458F" w:rsidP="0085458F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42405A">
              <w:rPr>
                <w:rStyle w:val="FontStyle11"/>
              </w:rPr>
              <w:t>Администрировать конвергентные системы в соответствии с рекомендациями Международного союза электросвязи</w:t>
            </w:r>
          </w:p>
        </w:tc>
      </w:tr>
    </w:tbl>
    <w:p w14:paraId="5B751F29" w14:textId="77777777" w:rsidR="00221D97" w:rsidRPr="00264C9C" w:rsidRDefault="008E03DA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14:paraId="3739609B" w14:textId="77777777"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14:paraId="2F3BE5B0" w14:textId="77777777" w:rsidR="001A5B06" w:rsidRPr="00264C9C" w:rsidRDefault="00D63750" w:rsidP="00A05F15">
      <w:pPr>
        <w:ind w:firstLine="708"/>
        <w:jc w:val="both"/>
        <w:rPr>
          <w:bCs/>
        </w:rPr>
      </w:pPr>
      <w:r>
        <w:rPr>
          <w:bCs/>
        </w:rPr>
        <w:t xml:space="preserve"> </w:t>
      </w:r>
    </w:p>
    <w:p w14:paraId="27E76070" w14:textId="77777777" w:rsidR="00D63750" w:rsidRPr="00D63750" w:rsidRDefault="00D63750" w:rsidP="00D63750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руководителям практики отчет, содержащий:</w:t>
      </w:r>
    </w:p>
    <w:p w14:paraId="726B77CF" w14:textId="77777777" w:rsidR="00D63750" w:rsidRPr="00D63750" w:rsidRDefault="00D63750" w:rsidP="00D63750">
      <w:pPr>
        <w:jc w:val="both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 xml:space="preserve">          1.Титульный лист</w:t>
      </w:r>
    </w:p>
    <w:p w14:paraId="1FE03936" w14:textId="77777777" w:rsidR="00D63750" w:rsidRPr="00D63750" w:rsidRDefault="00D63750" w:rsidP="00D63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 xml:space="preserve">          2. 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14:paraId="77FF8D94" w14:textId="77777777" w:rsidR="00D63750" w:rsidRPr="00D63750" w:rsidRDefault="00D63750" w:rsidP="00D63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 xml:space="preserve">          3.Отчет, содержащий подробное описание выполнения видов и объемов работ обучающимся во время прохождения практики.</w:t>
      </w:r>
    </w:p>
    <w:p w14:paraId="21E7531D" w14:textId="77777777" w:rsidR="00D63750" w:rsidRPr="00D63750" w:rsidRDefault="00D63750" w:rsidP="00D6375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 xml:space="preserve">        </w:t>
      </w:r>
    </w:p>
    <w:p w14:paraId="426C4C30" w14:textId="77777777" w:rsidR="00D63750" w:rsidRPr="00D63750" w:rsidRDefault="00D63750" w:rsidP="00D6375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 xml:space="preserve">  </w:t>
      </w:r>
      <w:proofErr w:type="gramStart"/>
      <w:r w:rsidRPr="00D63750">
        <w:rPr>
          <w:rStyle w:val="FontStyle35"/>
          <w:sz w:val="24"/>
          <w:szCs w:val="24"/>
        </w:rPr>
        <w:t>Отчет  по</w:t>
      </w:r>
      <w:proofErr w:type="gramEnd"/>
      <w:r w:rsidRPr="00D63750">
        <w:rPr>
          <w:rStyle w:val="FontStyle35"/>
          <w:sz w:val="24"/>
          <w:szCs w:val="24"/>
        </w:rPr>
        <w:t xml:space="preserve"> объему должен занимать  не менее  10-15 страниц формата А4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14:paraId="4FB3A04F" w14:textId="77777777" w:rsidR="00D63750" w:rsidRPr="00D63750" w:rsidRDefault="00D63750" w:rsidP="00D63750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D63750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14:paraId="3919CC7E" w14:textId="77777777" w:rsidR="00D63750" w:rsidRPr="00D63750" w:rsidRDefault="00D63750" w:rsidP="00D63750">
      <w:pPr>
        <w:ind w:firstLine="709"/>
        <w:jc w:val="both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>- заголовки выполняются 14 шрифтом (жирным);</w:t>
      </w:r>
    </w:p>
    <w:p w14:paraId="2DC6D6CA" w14:textId="77777777" w:rsidR="00D63750" w:rsidRPr="00D63750" w:rsidRDefault="00D63750" w:rsidP="00D63750">
      <w:pPr>
        <w:ind w:firstLine="709"/>
        <w:jc w:val="both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>- основной текст выполняется 12 или 14  шрифтом (обычным);</w:t>
      </w:r>
    </w:p>
    <w:p w14:paraId="402AD521" w14:textId="77777777" w:rsidR="00D63750" w:rsidRPr="00D63750" w:rsidRDefault="00D63750" w:rsidP="00D63750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D63750">
        <w:rPr>
          <w:rStyle w:val="FontStyle35"/>
          <w:sz w:val="24"/>
          <w:szCs w:val="24"/>
        </w:rPr>
        <w:tab/>
      </w:r>
    </w:p>
    <w:p w14:paraId="463F3359" w14:textId="77777777" w:rsidR="00D63750" w:rsidRPr="00D63750" w:rsidRDefault="00D63750" w:rsidP="00D6375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D63750">
        <w:rPr>
          <w:rStyle w:val="FontStyle35"/>
          <w:sz w:val="24"/>
          <w:szCs w:val="24"/>
        </w:rPr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(или) электронном (диске) носителях.</w:t>
      </w:r>
    </w:p>
    <w:p w14:paraId="01A1A771" w14:textId="77777777" w:rsidR="00D63750" w:rsidRDefault="00D63750" w:rsidP="00D63750">
      <w:pPr>
        <w:tabs>
          <w:tab w:val="center" w:pos="4857"/>
          <w:tab w:val="left" w:pos="8620"/>
        </w:tabs>
        <w:jc w:val="center"/>
        <w:rPr>
          <w:b/>
        </w:rPr>
      </w:pPr>
    </w:p>
    <w:p w14:paraId="31A13FD1" w14:textId="77777777"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14:paraId="1219FD63" w14:textId="77777777" w:rsidR="00BC1731" w:rsidRPr="00264C9C" w:rsidRDefault="00BC1731" w:rsidP="00A05F15">
      <w:pPr>
        <w:jc w:val="center"/>
        <w:rPr>
          <w:b/>
        </w:rPr>
      </w:pPr>
    </w:p>
    <w:p w14:paraId="0A1A7062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33561E48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09D4749B" w14:textId="77777777" w:rsidR="00BC1731" w:rsidRPr="00264C9C" w:rsidRDefault="00BC1731" w:rsidP="00A05F15">
      <w:pPr>
        <w:ind w:firstLine="709"/>
        <w:jc w:val="both"/>
      </w:pPr>
    </w:p>
    <w:p w14:paraId="368A223B" w14:textId="77777777"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14:paraId="6C50114D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14:paraId="56B4B3A7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14:paraId="6D5CF118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ведома руководителя или соответствующего должностного лица образовательного учреждения. </w:t>
      </w:r>
    </w:p>
    <w:p w14:paraId="219A2759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обучающемуся.</w:t>
      </w:r>
    </w:p>
    <w:p w14:paraId="31E43E1A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обучающегося или в помещении во </w:t>
      </w:r>
      <w:proofErr w:type="spellStart"/>
      <w:r w:rsidRPr="00264C9C">
        <w:t>время</w:t>
      </w:r>
      <w:r w:rsidR="003803BF" w:rsidRPr="00264C9C">
        <w:t>практики</w:t>
      </w:r>
      <w:proofErr w:type="spellEnd"/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14:paraId="1C2F2AD6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14:paraId="588B20D8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</w:t>
      </w:r>
      <w:proofErr w:type="gramStart"/>
      <w:r w:rsidRPr="00264C9C">
        <w:t>преподаватель</w:t>
      </w:r>
      <w:r w:rsidR="003D3B2C" w:rsidRPr="00264C9C">
        <w:t>( руководитель</w:t>
      </w:r>
      <w:proofErr w:type="gramEnd"/>
      <w:r w:rsidR="003D3B2C" w:rsidRPr="00264C9C">
        <w:t xml:space="preserve">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14:paraId="6C77D4C9" w14:textId="77777777"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14:paraId="4C2B0673" w14:textId="77777777"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 xml:space="preserve"> </w:t>
      </w:r>
      <w:proofErr w:type="gramStart"/>
      <w:r w:rsidR="003D3B2C" w:rsidRPr="00264C9C">
        <w:t>( руководителя</w:t>
      </w:r>
      <w:proofErr w:type="gramEnd"/>
      <w:r w:rsidR="003D3B2C" w:rsidRPr="00264C9C">
        <w:t xml:space="preserve">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</w:p>
    <w:p w14:paraId="29A3451E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обучающихся,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14:paraId="779F537B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о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 w:rsidRPr="00264C9C">
        <w:t>заниженность</w:t>
      </w:r>
      <w:proofErr w:type="spellEnd"/>
      <w:r w:rsidRPr="00264C9C">
        <w:t xml:space="preserve"> освещенности, несоответствие пускорегулирующей аппаратуры люминесцентных ламп, </w:t>
      </w:r>
      <w:proofErr w:type="spellStart"/>
      <w:r w:rsidRPr="00264C9C">
        <w:t>травмоопасность</w:t>
      </w:r>
      <w:proofErr w:type="spellEnd"/>
      <w:r w:rsidRPr="00264C9C">
        <w:t xml:space="preserve"> и др.)</w:t>
      </w:r>
    </w:p>
    <w:p w14:paraId="36528FBE" w14:textId="77777777"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14:paraId="186141D2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14:paraId="6626C7F0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14:paraId="78D13A4B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14:paraId="0DB655F8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14:paraId="270CD559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14:paraId="32619166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14:paraId="6413B644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14:paraId="63444217" w14:textId="77777777"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14:paraId="4CA86211" w14:textId="77777777"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14:paraId="72C70DB9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обвешивать электролампы бумагой и тканью, вешать на электровыключатели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14:paraId="59667375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14:paraId="4A683615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14:paraId="1AEF90A8" w14:textId="77777777" w:rsidR="00975E15" w:rsidRDefault="0011734C" w:rsidP="00975E15">
      <w:pPr>
        <w:ind w:firstLine="708"/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975E15" w:rsidRPr="00ED5118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14:paraId="738D4C61" w14:textId="77777777" w:rsidR="00975E15" w:rsidRPr="00ED5118" w:rsidRDefault="00975E15" w:rsidP="00975E15">
      <w:pPr>
        <w:ind w:firstLine="708"/>
        <w:jc w:val="both"/>
        <w:rPr>
          <w:rFonts w:eastAsia="Times New Roman"/>
          <w:b/>
          <w:bCs/>
        </w:rPr>
      </w:pPr>
    </w:p>
    <w:p w14:paraId="0EB80CCB" w14:textId="39F56FCE" w:rsidR="00975E15" w:rsidRPr="00ED5118" w:rsidRDefault="00975E15" w:rsidP="00975E15">
      <w:pPr>
        <w:pStyle w:val="1"/>
        <w:shd w:val="clear" w:color="auto" w:fill="FFFFFF"/>
        <w:spacing w:before="0" w:after="124"/>
        <w:textAlignment w:val="baseline"/>
        <w:rPr>
          <w:rFonts w:ascii="Times New Roman" w:hAnsi="Times New Roman" w:cs="Times New Roman"/>
          <w:sz w:val="24"/>
          <w:szCs w:val="24"/>
        </w:rPr>
      </w:pPr>
      <w:r w:rsidRPr="00ED5118">
        <w:rPr>
          <w:rFonts w:ascii="Times New Roman" w:eastAsia="Times New Roman" w:hAnsi="Times New Roman" w:cs="Times New Roman"/>
          <w:b w:val="0"/>
          <w:sz w:val="24"/>
          <w:szCs w:val="24"/>
          <w:lang w:eastAsia="en-US"/>
        </w:rPr>
        <w:t>1.</w:t>
      </w:r>
      <w:r w:rsidRPr="00ED5118">
        <w:rPr>
          <w:rFonts w:ascii="Times New Roman" w:hAnsi="Times New Roman" w:cs="Times New Roman"/>
          <w:b w:val="0"/>
          <w:sz w:val="24"/>
          <w:szCs w:val="24"/>
        </w:rPr>
        <w:t xml:space="preserve"> Величко В.В., Субботин Е.А., Шувалов В.П., Ярославцев А.Ф.</w:t>
      </w:r>
      <w:r w:rsidRPr="00ED51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Телекоммуникационные системы и сети: Учебное пособие. В 3-х томах. Том 3. - </w:t>
      </w:r>
      <w:proofErr w:type="spellStart"/>
      <w:r w:rsidRPr="00ED5118">
        <w:rPr>
          <w:rFonts w:ascii="Times New Roman" w:hAnsi="Times New Roman" w:cs="Times New Roman"/>
          <w:b w:val="0"/>
          <w:bCs w:val="0"/>
          <w:sz w:val="24"/>
          <w:szCs w:val="24"/>
        </w:rPr>
        <w:t>Мультисервисные</w:t>
      </w:r>
      <w:proofErr w:type="spellEnd"/>
      <w:r w:rsidRPr="00ED51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 w:rsidRPr="00ED5118">
        <w:rPr>
          <w:rFonts w:ascii="Times New Roman" w:hAnsi="Times New Roman" w:cs="Times New Roman"/>
          <w:b w:val="0"/>
          <w:bCs w:val="0"/>
          <w:sz w:val="24"/>
          <w:szCs w:val="24"/>
        </w:rPr>
        <w:t>сети</w:t>
      </w:r>
      <w:proofErr w:type="gramEnd"/>
      <w:r w:rsidRPr="00ED51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D5118">
        <w:rPr>
          <w:rFonts w:ascii="Times New Roman" w:hAnsi="Times New Roman" w:cs="Times New Roman"/>
          <w:b w:val="0"/>
          <w:sz w:val="24"/>
          <w:szCs w:val="24"/>
        </w:rPr>
        <w:t xml:space="preserve">Под редакцией профессора В.П. Шувалова 2-е изд., стереотип. </w:t>
      </w:r>
      <w:r w:rsidRPr="00ED5118">
        <w:rPr>
          <w:rFonts w:ascii="Times New Roman" w:hAnsi="Times New Roman" w:cs="Times New Roman"/>
          <w:b w:val="0"/>
          <w:bCs w:val="0"/>
          <w:sz w:val="24"/>
          <w:szCs w:val="24"/>
        </w:rPr>
        <w:t>201</w:t>
      </w:r>
      <w:r w:rsidR="00C20CCD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  <w:r w:rsidRPr="00ED5118">
        <w:rPr>
          <w:rFonts w:ascii="Times New Roman" w:hAnsi="Times New Roman" w:cs="Times New Roman"/>
          <w:b w:val="0"/>
          <w:sz w:val="24"/>
          <w:szCs w:val="24"/>
        </w:rPr>
        <w:t> г. 592 стр. Учебное издание</w:t>
      </w:r>
    </w:p>
    <w:p w14:paraId="45CF7C6C" w14:textId="77777777" w:rsidR="00975E15" w:rsidRPr="00ED5118" w:rsidRDefault="00975E15" w:rsidP="00975E15">
      <w:pPr>
        <w:spacing w:after="160" w:line="259" w:lineRule="auto"/>
        <w:ind w:right="142"/>
        <w:contextualSpacing/>
        <w:jc w:val="both"/>
        <w:rPr>
          <w:rFonts w:eastAsia="Times New Roman"/>
          <w:lang w:eastAsia="en-US"/>
        </w:rPr>
      </w:pPr>
    </w:p>
    <w:p w14:paraId="43E5094F" w14:textId="46A859CE" w:rsidR="00975E15" w:rsidRPr="00ED5118" w:rsidRDefault="00975E15" w:rsidP="00975E15">
      <w:pPr>
        <w:spacing w:after="160" w:line="259" w:lineRule="auto"/>
        <w:ind w:right="142"/>
        <w:contextualSpacing/>
        <w:jc w:val="both"/>
        <w:rPr>
          <w:rFonts w:eastAsia="Times New Roman"/>
          <w:lang w:eastAsia="en-US"/>
        </w:rPr>
      </w:pPr>
      <w:r w:rsidRPr="00ED5118">
        <w:rPr>
          <w:rFonts w:eastAsia="Times New Roman"/>
          <w:lang w:eastAsia="en-US"/>
        </w:rPr>
        <w:t xml:space="preserve">2.Быховский М.А. </w:t>
      </w:r>
      <w:r w:rsidRPr="00ED5118">
        <w:rPr>
          <w:rFonts w:eastAsia="Times New Roman"/>
          <w:bCs/>
          <w:shd w:val="clear" w:color="auto" w:fill="FFFFFF"/>
          <w:lang w:eastAsia="en-US"/>
        </w:rPr>
        <w:t>Развитие телекоммуникаций. На пути к информационному обществу. Развитие радиолокационных систем</w:t>
      </w:r>
      <w:r w:rsidRPr="00ED5118">
        <w:rPr>
          <w:rFonts w:eastAsia="Times New Roman"/>
          <w:shd w:val="clear" w:color="auto" w:fill="FFFFFF"/>
          <w:lang w:eastAsia="en-US"/>
        </w:rPr>
        <w:t>: Учебное пособие для вузов/М.А.Быховский - М.: Гор. линия-Телеком, 201</w:t>
      </w:r>
      <w:r w:rsidR="00C20CCD">
        <w:rPr>
          <w:rFonts w:eastAsia="Times New Roman"/>
          <w:shd w:val="clear" w:color="auto" w:fill="FFFFFF"/>
          <w:lang w:eastAsia="en-US"/>
        </w:rPr>
        <w:t>7</w:t>
      </w:r>
      <w:r w:rsidRPr="00ED5118">
        <w:rPr>
          <w:rFonts w:eastAsia="Times New Roman"/>
          <w:shd w:val="clear" w:color="auto" w:fill="FFFFFF"/>
          <w:lang w:eastAsia="en-US"/>
        </w:rPr>
        <w:t>. - 402 с.: 60x88 1/16 (Обложка) ISBN 978-5-9912-0466-8</w:t>
      </w:r>
    </w:p>
    <w:p w14:paraId="44A2FFE1" w14:textId="77777777" w:rsidR="00975E15" w:rsidRPr="00ED5118" w:rsidRDefault="00975E15" w:rsidP="00975E15">
      <w:pPr>
        <w:suppressAutoHyphens/>
        <w:ind w:right="142"/>
        <w:contextualSpacing/>
        <w:rPr>
          <w:b/>
          <w:bCs/>
        </w:rPr>
      </w:pPr>
    </w:p>
    <w:p w14:paraId="3C3F2EF5" w14:textId="77777777" w:rsidR="00975E15" w:rsidRDefault="00975E15" w:rsidP="00975E15">
      <w:pPr>
        <w:suppressAutoHyphens/>
        <w:ind w:right="142"/>
        <w:contextualSpacing/>
        <w:rPr>
          <w:b/>
          <w:bCs/>
        </w:rPr>
      </w:pPr>
      <w:r w:rsidRPr="00ED5118">
        <w:rPr>
          <w:b/>
          <w:bCs/>
        </w:rPr>
        <w:t>Дополнительные источники</w:t>
      </w:r>
    </w:p>
    <w:p w14:paraId="5EF94D23" w14:textId="77777777" w:rsidR="00975E15" w:rsidRPr="00ED5118" w:rsidRDefault="00975E15" w:rsidP="00975E15">
      <w:pPr>
        <w:suppressAutoHyphens/>
        <w:ind w:right="142"/>
        <w:contextualSpacing/>
        <w:rPr>
          <w:b/>
          <w:bCs/>
        </w:rPr>
      </w:pPr>
    </w:p>
    <w:p w14:paraId="1D111348" w14:textId="22FEEEBA" w:rsidR="00975E15" w:rsidRPr="00ED5118" w:rsidRDefault="00975E15" w:rsidP="00975E15">
      <w:pPr>
        <w:suppressAutoHyphens/>
        <w:ind w:right="142"/>
        <w:contextualSpacing/>
        <w:rPr>
          <w:bCs/>
          <w:i/>
        </w:rPr>
      </w:pPr>
      <w:r w:rsidRPr="00ED5118">
        <w:rPr>
          <w:rFonts w:eastAsia="TimesNewRoman"/>
          <w:lang w:eastAsia="en-US"/>
        </w:rPr>
        <w:t>1.Рязанова Л.Е. Удовиченко О.Н. Построение сетей передачи данных. Учебное пособие. – г. Москва УМЦ СПО ФАС, 201</w:t>
      </w:r>
      <w:r w:rsidR="00C20CCD">
        <w:rPr>
          <w:rFonts w:eastAsia="TimesNewRoman"/>
          <w:lang w:eastAsia="en-US"/>
        </w:rPr>
        <w:t>8</w:t>
      </w:r>
    </w:p>
    <w:p w14:paraId="331D6349" w14:textId="446AF5C4" w:rsidR="00975E15" w:rsidRPr="00ED5118" w:rsidRDefault="00975E15" w:rsidP="00975E15">
      <w:pPr>
        <w:autoSpaceDE w:val="0"/>
        <w:autoSpaceDN w:val="0"/>
        <w:adjustRightInd w:val="0"/>
        <w:ind w:right="142"/>
        <w:contextualSpacing/>
        <w:rPr>
          <w:rFonts w:eastAsia="TimesNewRoman"/>
          <w:lang w:eastAsia="en-US"/>
        </w:rPr>
      </w:pPr>
      <w:r w:rsidRPr="00ED5118">
        <w:rPr>
          <w:bCs/>
          <w:shd w:val="clear" w:color="auto" w:fill="FFFFFF"/>
        </w:rPr>
        <w:t xml:space="preserve">Протоколы ААА: RADIUS и </w:t>
      </w:r>
      <w:proofErr w:type="spellStart"/>
      <w:r w:rsidRPr="00ED5118">
        <w:rPr>
          <w:bCs/>
          <w:shd w:val="clear" w:color="auto" w:fill="FFFFFF"/>
        </w:rPr>
        <w:t>Diameter</w:t>
      </w:r>
      <w:proofErr w:type="spellEnd"/>
      <w:r w:rsidRPr="00ED5118">
        <w:rPr>
          <w:bCs/>
          <w:shd w:val="clear" w:color="auto" w:fill="FFFFFF"/>
        </w:rPr>
        <w:t>. Серия «Телекоммуникационные протоколы». Книга 9</w:t>
      </w:r>
      <w:r w:rsidRPr="00ED5118">
        <w:rPr>
          <w:shd w:val="clear" w:color="auto" w:fill="FFFFFF"/>
        </w:rPr>
        <w:t xml:space="preserve">: Пособие / Гольдштейн Б.С., Елагин В.С., Сенченко Ю.Л. - </w:t>
      </w:r>
      <w:proofErr w:type="spellStart"/>
      <w:proofErr w:type="gramStart"/>
      <w:r w:rsidRPr="00ED5118">
        <w:rPr>
          <w:shd w:val="clear" w:color="auto" w:fill="FFFFFF"/>
        </w:rPr>
        <w:t>СПб:БХВ</w:t>
      </w:r>
      <w:proofErr w:type="gramEnd"/>
      <w:r w:rsidRPr="00ED5118">
        <w:rPr>
          <w:shd w:val="clear" w:color="auto" w:fill="FFFFFF"/>
        </w:rPr>
        <w:t>-Петербург</w:t>
      </w:r>
      <w:proofErr w:type="spellEnd"/>
      <w:r w:rsidRPr="00ED5118">
        <w:rPr>
          <w:shd w:val="clear" w:color="auto" w:fill="FFFFFF"/>
        </w:rPr>
        <w:t>, 201</w:t>
      </w:r>
      <w:r w:rsidR="00C20CCD">
        <w:rPr>
          <w:shd w:val="clear" w:color="auto" w:fill="FFFFFF"/>
        </w:rPr>
        <w:t>7</w:t>
      </w:r>
      <w:r w:rsidRPr="00ED5118">
        <w:rPr>
          <w:shd w:val="clear" w:color="auto" w:fill="FFFFFF"/>
        </w:rPr>
        <w:t>. - 352 с. ISBN 978-5-9775-3052-1 - Режим доступа: http://znanium.com/catalog/product/944268</w:t>
      </w:r>
    </w:p>
    <w:p w14:paraId="0976AEDB" w14:textId="77777777" w:rsidR="00975E15" w:rsidRDefault="00975E15" w:rsidP="00975E15">
      <w:pPr>
        <w:autoSpaceDE w:val="0"/>
        <w:autoSpaceDN w:val="0"/>
        <w:adjustRightInd w:val="0"/>
        <w:ind w:right="142"/>
        <w:contextualSpacing/>
        <w:rPr>
          <w:rFonts w:eastAsia="TimesNewRoman"/>
          <w:b/>
          <w:lang w:eastAsia="en-US"/>
        </w:rPr>
      </w:pPr>
    </w:p>
    <w:p w14:paraId="291EB80A" w14:textId="77777777" w:rsidR="00975E15" w:rsidRPr="00ED5118" w:rsidRDefault="00975E15" w:rsidP="00975E15">
      <w:pPr>
        <w:autoSpaceDE w:val="0"/>
        <w:autoSpaceDN w:val="0"/>
        <w:adjustRightInd w:val="0"/>
        <w:ind w:right="142"/>
        <w:contextualSpacing/>
        <w:rPr>
          <w:rFonts w:eastAsia="TimesNewRoman"/>
          <w:b/>
          <w:lang w:eastAsia="en-US"/>
        </w:rPr>
      </w:pPr>
      <w:r w:rsidRPr="00ED5118">
        <w:rPr>
          <w:rFonts w:eastAsia="TimesNewRoman"/>
          <w:b/>
          <w:lang w:eastAsia="en-US"/>
        </w:rPr>
        <w:t xml:space="preserve">Журналы: </w:t>
      </w:r>
    </w:p>
    <w:p w14:paraId="1A871F1E" w14:textId="77777777" w:rsidR="00975E15" w:rsidRPr="00ED5118" w:rsidRDefault="00975E15" w:rsidP="00975E15">
      <w:pPr>
        <w:numPr>
          <w:ilvl w:val="0"/>
          <w:numId w:val="19"/>
        </w:numPr>
        <w:autoSpaceDE w:val="0"/>
        <w:autoSpaceDN w:val="0"/>
        <w:adjustRightInd w:val="0"/>
        <w:ind w:left="0" w:right="142" w:firstLine="426"/>
        <w:contextualSpacing/>
        <w:rPr>
          <w:rFonts w:eastAsia="TimesNewRoman"/>
          <w:lang w:eastAsia="en-US"/>
        </w:rPr>
      </w:pPr>
      <w:r w:rsidRPr="00ED5118">
        <w:rPr>
          <w:rFonts w:eastAsia="TimesNewRoman"/>
          <w:lang w:eastAsia="en-US"/>
        </w:rPr>
        <w:t xml:space="preserve">«Электросвязь», </w:t>
      </w:r>
    </w:p>
    <w:p w14:paraId="4CC18050" w14:textId="77777777" w:rsidR="00975E15" w:rsidRPr="00ED5118" w:rsidRDefault="00975E15" w:rsidP="00975E15">
      <w:pPr>
        <w:numPr>
          <w:ilvl w:val="0"/>
          <w:numId w:val="19"/>
        </w:numPr>
        <w:autoSpaceDE w:val="0"/>
        <w:autoSpaceDN w:val="0"/>
        <w:adjustRightInd w:val="0"/>
        <w:ind w:left="0" w:right="142" w:firstLine="426"/>
        <w:contextualSpacing/>
        <w:rPr>
          <w:rFonts w:eastAsia="TimesNewRoman"/>
          <w:lang w:eastAsia="en-US"/>
        </w:rPr>
      </w:pPr>
      <w:r w:rsidRPr="00ED5118">
        <w:rPr>
          <w:rFonts w:eastAsia="TimesNewRoman"/>
          <w:lang w:eastAsia="en-US"/>
        </w:rPr>
        <w:t xml:space="preserve">«Вестник связи», </w:t>
      </w:r>
    </w:p>
    <w:p w14:paraId="366462AB" w14:textId="77777777" w:rsidR="00975E15" w:rsidRPr="00ED5118" w:rsidRDefault="00975E15" w:rsidP="00975E15">
      <w:pPr>
        <w:numPr>
          <w:ilvl w:val="0"/>
          <w:numId w:val="19"/>
        </w:numPr>
        <w:autoSpaceDE w:val="0"/>
        <w:autoSpaceDN w:val="0"/>
        <w:adjustRightInd w:val="0"/>
        <w:ind w:left="0" w:right="142" w:firstLine="426"/>
        <w:contextualSpacing/>
        <w:rPr>
          <w:rFonts w:eastAsia="TimesNewRoman"/>
          <w:lang w:eastAsia="en-US"/>
        </w:rPr>
      </w:pPr>
      <w:r w:rsidRPr="00ED5118">
        <w:rPr>
          <w:rFonts w:eastAsia="TimesNewRoman"/>
          <w:lang w:eastAsia="en-US"/>
        </w:rPr>
        <w:t xml:space="preserve">«Инфокоммуникационные технологии», </w:t>
      </w:r>
    </w:p>
    <w:p w14:paraId="4429F949" w14:textId="77777777" w:rsidR="00975E15" w:rsidRPr="00ED5118" w:rsidRDefault="00975E15" w:rsidP="00975E15">
      <w:pPr>
        <w:numPr>
          <w:ilvl w:val="0"/>
          <w:numId w:val="19"/>
        </w:numPr>
        <w:autoSpaceDE w:val="0"/>
        <w:autoSpaceDN w:val="0"/>
        <w:adjustRightInd w:val="0"/>
        <w:ind w:left="0" w:right="142" w:firstLine="426"/>
        <w:contextualSpacing/>
        <w:rPr>
          <w:rFonts w:eastAsia="TimesNewRoman"/>
          <w:lang w:eastAsia="en-US"/>
        </w:rPr>
      </w:pPr>
      <w:r w:rsidRPr="00ED5118">
        <w:rPr>
          <w:rFonts w:eastAsia="TimesNewRoman"/>
          <w:lang w:eastAsia="en-US"/>
        </w:rPr>
        <w:t>«Локальные сети».</w:t>
      </w:r>
    </w:p>
    <w:p w14:paraId="194D4415" w14:textId="77777777" w:rsidR="00975E15" w:rsidRPr="00ED5118" w:rsidRDefault="00975E15" w:rsidP="00975E15">
      <w:pPr>
        <w:autoSpaceDE w:val="0"/>
        <w:autoSpaceDN w:val="0"/>
        <w:adjustRightInd w:val="0"/>
        <w:ind w:right="142"/>
        <w:contextualSpacing/>
        <w:rPr>
          <w:rFonts w:eastAsia="TimesNewRoman"/>
          <w:b/>
          <w:lang w:eastAsia="en-US"/>
        </w:rPr>
      </w:pPr>
    </w:p>
    <w:p w14:paraId="443995F2" w14:textId="77777777" w:rsidR="00975E15" w:rsidRPr="00ED5118" w:rsidRDefault="00975E15" w:rsidP="00975E15">
      <w:pPr>
        <w:autoSpaceDE w:val="0"/>
        <w:autoSpaceDN w:val="0"/>
        <w:adjustRightInd w:val="0"/>
        <w:ind w:right="142"/>
        <w:contextualSpacing/>
        <w:rPr>
          <w:rFonts w:eastAsia="TimesNewRoman"/>
          <w:b/>
          <w:lang w:eastAsia="en-US"/>
        </w:rPr>
      </w:pPr>
      <w:r w:rsidRPr="00ED5118">
        <w:rPr>
          <w:rFonts w:eastAsia="TimesNewRoman"/>
          <w:b/>
          <w:lang w:eastAsia="en-US"/>
        </w:rPr>
        <w:t>Электронный ресурс</w:t>
      </w:r>
    </w:p>
    <w:p w14:paraId="703A4738" w14:textId="77777777" w:rsidR="00975E15" w:rsidRDefault="00C20CCD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  <w:hyperlink r:id="rId7" w:history="1">
        <w:r w:rsidR="00975E15" w:rsidRPr="00ED5118">
          <w:rPr>
            <w:rStyle w:val="af"/>
            <w:bCs/>
            <w:color w:val="auto"/>
            <w:lang w:val="en-US" w:eastAsia="en-US"/>
          </w:rPr>
          <w:t>znanium.com</w:t>
        </w:r>
      </w:hyperlink>
    </w:p>
    <w:p w14:paraId="06CB152D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37F80D21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421C8427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5B06ABDA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29FBA250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358EA1EB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3BE67975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13CE431E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6AF17F8E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4DB76A7D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107D19A6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2A4DBFC9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03C34AA1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7612B656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46E9F5C1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1885D857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61C9324F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7E9BDD15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3C7D6D68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32DB1582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19D4F731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1A1BD9E9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39838195" w14:textId="77777777" w:rsidR="00975E15" w:rsidRDefault="00975E15" w:rsidP="00975E15">
      <w:pPr>
        <w:tabs>
          <w:tab w:val="left" w:pos="993"/>
        </w:tabs>
        <w:ind w:firstLine="709"/>
        <w:jc w:val="both"/>
        <w:rPr>
          <w:rStyle w:val="af"/>
          <w:bCs/>
          <w:lang w:eastAsia="en-US"/>
        </w:rPr>
      </w:pPr>
    </w:p>
    <w:p w14:paraId="050F04FA" w14:textId="77777777" w:rsidR="006E72DF" w:rsidRDefault="006E72DF" w:rsidP="00975E15">
      <w:pPr>
        <w:ind w:firstLine="708"/>
        <w:jc w:val="center"/>
        <w:rPr>
          <w:b/>
        </w:rPr>
      </w:pPr>
      <w:r w:rsidRPr="006605C9">
        <w:rPr>
          <w:b/>
        </w:rPr>
        <w:lastRenderedPageBreak/>
        <w:t xml:space="preserve">АТТЕСТАЦИОННЫЙ ЛИСТ ПО </w:t>
      </w:r>
      <w:r>
        <w:rPr>
          <w:b/>
        </w:rPr>
        <w:t xml:space="preserve">УЧЕБНОЙ </w:t>
      </w:r>
      <w:r w:rsidRPr="006605C9">
        <w:rPr>
          <w:b/>
        </w:rPr>
        <w:t>ПРАКТИКЕ</w:t>
      </w:r>
    </w:p>
    <w:p w14:paraId="2C3EA81D" w14:textId="77777777" w:rsidR="00975E15" w:rsidRDefault="00975E15" w:rsidP="00975E15">
      <w:pPr>
        <w:ind w:firstLine="708"/>
        <w:jc w:val="center"/>
        <w:rPr>
          <w:b/>
        </w:rPr>
      </w:pPr>
      <w:r>
        <w:rPr>
          <w:b/>
        </w:rPr>
        <w:t>(Задание на практику)</w:t>
      </w:r>
    </w:p>
    <w:p w14:paraId="7AC42A56" w14:textId="77777777" w:rsidR="006E72DF" w:rsidRPr="006605C9" w:rsidRDefault="006E72DF" w:rsidP="006E72DF">
      <w:pPr>
        <w:jc w:val="center"/>
        <w:rPr>
          <w:b/>
        </w:rPr>
      </w:pPr>
    </w:p>
    <w:p w14:paraId="52992239" w14:textId="77777777" w:rsidR="006E72DF" w:rsidRPr="006605C9" w:rsidRDefault="006E72DF" w:rsidP="006E72DF">
      <w:r w:rsidRPr="006605C9">
        <w:t>_________________________________________________________________________</w:t>
      </w:r>
      <w:r>
        <w:t>_</w:t>
      </w:r>
      <w:r w:rsidRPr="006605C9">
        <w:t>___,</w:t>
      </w:r>
    </w:p>
    <w:p w14:paraId="57C2BDA5" w14:textId="77777777" w:rsidR="006E72DF" w:rsidRPr="006605C9" w:rsidRDefault="006E72DF" w:rsidP="006E72DF">
      <w:pPr>
        <w:jc w:val="center"/>
        <w:rPr>
          <w:i/>
        </w:rPr>
      </w:pPr>
      <w:r w:rsidRPr="006605C9">
        <w:rPr>
          <w:i/>
        </w:rPr>
        <w:t>ФИО</w:t>
      </w:r>
    </w:p>
    <w:p w14:paraId="64F25415" w14:textId="77777777" w:rsidR="006E72DF" w:rsidRDefault="006E72DF" w:rsidP="006E72DF">
      <w:r>
        <w:t>обучающийся(</w:t>
      </w:r>
      <w:proofErr w:type="spellStart"/>
      <w:r>
        <w:t>аяся</w:t>
      </w:r>
      <w:proofErr w:type="spellEnd"/>
      <w:r>
        <w:t xml:space="preserve">) на </w:t>
      </w:r>
      <w:r w:rsidR="0085458F">
        <w:t>5</w:t>
      </w:r>
      <w:r>
        <w:t xml:space="preserve"> курсе по </w:t>
      </w:r>
      <w:proofErr w:type="spellStart"/>
      <w:r w:rsidR="008D72D0">
        <w:t>мпециальности</w:t>
      </w:r>
      <w:proofErr w:type="spellEnd"/>
      <w:r>
        <w:t xml:space="preserve">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236"/>
        <w:gridCol w:w="8223"/>
      </w:tblGrid>
      <w:tr w:rsidR="006E72DF" w:rsidRPr="00806CCB" w14:paraId="4AF209BD" w14:textId="77777777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14:paraId="3F908E1C" w14:textId="77777777" w:rsidR="006E72DF" w:rsidRPr="00F86387" w:rsidRDefault="00212134" w:rsidP="006E72DF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A891E7" w14:textId="77777777" w:rsidR="006E72DF" w:rsidRPr="00806CCB" w:rsidRDefault="006E72DF" w:rsidP="006E72DF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08F21A92" w14:textId="77777777" w:rsidR="006E72DF" w:rsidRPr="00F86387" w:rsidRDefault="00212134" w:rsidP="006E72DF">
            <w:pPr>
              <w:jc w:val="both"/>
            </w:pPr>
            <w:r>
              <w:t>Инфокоммуникационные сети и системы связи</w:t>
            </w:r>
          </w:p>
        </w:tc>
      </w:tr>
      <w:tr w:rsidR="006E72DF" w:rsidRPr="00806CCB" w14:paraId="400EE955" w14:textId="77777777" w:rsidTr="00212134">
        <w:trPr>
          <w:trHeight w:val="85"/>
        </w:trPr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14:paraId="426C6210" w14:textId="77777777" w:rsidR="006E72DF" w:rsidRPr="00806CCB" w:rsidRDefault="006E72DF" w:rsidP="006E72DF">
            <w:pPr>
              <w:jc w:val="both"/>
            </w:pP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FAE7D0" w14:textId="77777777" w:rsidR="006E72DF" w:rsidRPr="00806CCB" w:rsidRDefault="006E72DF" w:rsidP="006E72DF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7E9BF4E5" w14:textId="77777777" w:rsidR="006E72DF" w:rsidRPr="00806CCB" w:rsidRDefault="006E72DF" w:rsidP="006E72DF">
            <w:pPr>
              <w:jc w:val="both"/>
            </w:pPr>
          </w:p>
        </w:tc>
      </w:tr>
    </w:tbl>
    <w:p w14:paraId="171A2A56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14:paraId="61D6F184" w14:textId="77777777" w:rsidR="006E72DF" w:rsidRPr="00806CCB" w:rsidRDefault="006E72DF" w:rsidP="006E72DF">
      <w:r w:rsidRPr="006605C9">
        <w:t>усп</w:t>
      </w:r>
      <w:r>
        <w:t>ешно прошел(ла) учебную</w:t>
      </w:r>
      <w:r w:rsidRPr="006605C9">
        <w:t xml:space="preserve"> практику по профессиональному модулю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335A3" w:rsidRPr="007B5280" w14:paraId="23D77727" w14:textId="77777777">
        <w:tc>
          <w:tcPr>
            <w:tcW w:w="9571" w:type="dxa"/>
            <w:tcBorders>
              <w:bottom w:val="single" w:sz="4" w:space="0" w:color="auto"/>
            </w:tcBorders>
            <w:shd w:val="clear" w:color="auto" w:fill="auto"/>
          </w:tcPr>
          <w:p w14:paraId="0DFC51B6" w14:textId="77777777" w:rsidR="001335A3" w:rsidRPr="001335A3" w:rsidRDefault="0085458F" w:rsidP="00507208">
            <w:r w:rsidRPr="0085458F">
              <w:rPr>
                <w:sz w:val="28"/>
              </w:rPr>
              <w:t>Адаптация конвергентных технологий и систем к потребностям заказчика</w:t>
            </w:r>
          </w:p>
        </w:tc>
      </w:tr>
      <w:tr w:rsidR="001335A3" w:rsidRPr="007B5280" w14:paraId="36E3BC0E" w14:textId="77777777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2EA50" w14:textId="77777777" w:rsidR="001335A3" w:rsidRPr="001335A3" w:rsidRDefault="001335A3" w:rsidP="001335A3"/>
        </w:tc>
      </w:tr>
    </w:tbl>
    <w:p w14:paraId="59B23961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14:paraId="25502557" w14:textId="6A02D7D1" w:rsidR="003832BA" w:rsidRPr="006605C9" w:rsidRDefault="006E72DF" w:rsidP="003832BA">
      <w:r>
        <w:t xml:space="preserve">в объеме </w:t>
      </w:r>
      <w:r w:rsidR="0085458F">
        <w:t>72</w:t>
      </w:r>
      <w:r w:rsidR="00C20CCD">
        <w:t xml:space="preserve"> </w:t>
      </w:r>
      <w:r w:rsidRPr="006605C9">
        <w:t xml:space="preserve">часов </w:t>
      </w:r>
      <w:proofErr w:type="gramStart"/>
      <w:r w:rsidRPr="006605C9">
        <w:t xml:space="preserve">с </w:t>
      </w:r>
      <w:r w:rsidR="003832BA" w:rsidRPr="006605C9">
        <w:t xml:space="preserve"> «</w:t>
      </w:r>
      <w:proofErr w:type="gramEnd"/>
      <w:r w:rsidR="003832BA" w:rsidRPr="00B90A94">
        <w:t>____</w:t>
      </w:r>
      <w:r w:rsidR="003832BA" w:rsidRPr="006605C9">
        <w:t>»</w:t>
      </w:r>
      <w:r w:rsidR="003832BA" w:rsidRPr="00B90A94">
        <w:t xml:space="preserve">_____________ </w:t>
      </w:r>
      <w:r w:rsidR="003832BA" w:rsidRPr="006605C9">
        <w:t>20</w:t>
      </w:r>
      <w:r w:rsidR="00C20CCD">
        <w:t>2</w:t>
      </w:r>
      <w:r w:rsidR="003832BA" w:rsidRPr="00B90A94">
        <w:t>__</w:t>
      </w:r>
      <w:r w:rsidR="003832BA" w:rsidRPr="006605C9">
        <w:t>г. по «</w:t>
      </w:r>
      <w:r w:rsidR="003832BA" w:rsidRPr="00B90A94">
        <w:t>____</w:t>
      </w:r>
      <w:r w:rsidR="003832BA" w:rsidRPr="006605C9">
        <w:t>»</w:t>
      </w:r>
      <w:r w:rsidR="003832BA" w:rsidRPr="00B90A94">
        <w:t xml:space="preserve">_____________ </w:t>
      </w:r>
      <w:r w:rsidR="003832BA" w:rsidRPr="006605C9">
        <w:t>20</w:t>
      </w:r>
      <w:r w:rsidR="00C20CCD">
        <w:t>2</w:t>
      </w:r>
      <w:r w:rsidR="003832BA" w:rsidRPr="00B90A94">
        <w:t>__</w:t>
      </w:r>
      <w:r w:rsidR="003832BA" w:rsidRPr="006605C9">
        <w:t>г..</w:t>
      </w:r>
      <w:r w:rsidR="003832BA">
        <w:t xml:space="preserve"> в </w:t>
      </w:r>
    </w:p>
    <w:p w14:paraId="0EB5520D" w14:textId="77777777" w:rsidR="006E72DF" w:rsidRPr="006605C9" w:rsidRDefault="006E72DF" w:rsidP="006E72DF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E72DF" w:rsidRPr="00806CCB" w14:paraId="33CCC7E2" w14:textId="77777777">
        <w:tc>
          <w:tcPr>
            <w:tcW w:w="9571" w:type="dxa"/>
            <w:shd w:val="clear" w:color="auto" w:fill="auto"/>
          </w:tcPr>
          <w:p w14:paraId="5D196F39" w14:textId="4E9CA215" w:rsidR="006E72DF" w:rsidRPr="00806CCB" w:rsidRDefault="006E72DF" w:rsidP="006E72DF">
            <w:r>
              <w:t>ГБ</w:t>
            </w:r>
            <w:r w:rsidR="00802A39">
              <w:t>ПОУ</w:t>
            </w:r>
            <w:r w:rsidR="00C20CCD">
              <w:t xml:space="preserve"> </w:t>
            </w:r>
            <w:r>
              <w:t>Уфимский колледж радиоэлектроники</w:t>
            </w:r>
            <w:r w:rsidR="00802A39">
              <w:t>, телекоммуникаций и безопасности</w:t>
            </w:r>
          </w:p>
        </w:tc>
      </w:tr>
    </w:tbl>
    <w:p w14:paraId="521CEB56" w14:textId="77777777" w:rsidR="006E72DF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14:paraId="3A7D31F6" w14:textId="77777777" w:rsidR="00975E15" w:rsidRPr="00806CCB" w:rsidRDefault="00975E15" w:rsidP="006E72DF">
      <w:pPr>
        <w:jc w:val="center"/>
        <w:rPr>
          <w:i/>
          <w:sz w:val="20"/>
          <w:szCs w:val="20"/>
        </w:rPr>
      </w:pPr>
    </w:p>
    <w:p w14:paraId="6FF27D89" w14:textId="77777777" w:rsidR="006E72DF" w:rsidRDefault="00975E15" w:rsidP="00975E15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p w14:paraId="44C6E270" w14:textId="77777777" w:rsidR="00A3230B" w:rsidRDefault="00A3230B" w:rsidP="00975E15">
      <w:pPr>
        <w:jc w:val="center"/>
        <w:rPr>
          <w:b/>
        </w:rPr>
      </w:pPr>
    </w:p>
    <w:tbl>
      <w:tblPr>
        <w:tblpPr w:leftFromText="180" w:rightFromText="180" w:vertAnchor="text" w:horzAnchor="margin" w:tblpX="39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111"/>
        <w:gridCol w:w="2693"/>
      </w:tblGrid>
      <w:tr w:rsidR="00A3230B" w:rsidRPr="00171F76" w14:paraId="47A4FD04" w14:textId="77777777" w:rsidTr="00AA29A2">
        <w:tc>
          <w:tcPr>
            <w:tcW w:w="2660" w:type="dxa"/>
          </w:tcPr>
          <w:p w14:paraId="1CE9AB4C" w14:textId="77777777" w:rsidR="00A3230B" w:rsidRPr="00171F76" w:rsidRDefault="00A3230B" w:rsidP="00AA29A2">
            <w:r w:rsidRPr="00171F76">
              <w:t>ОК 01.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4111" w:type="dxa"/>
          </w:tcPr>
          <w:p w14:paraId="4B5D3676" w14:textId="77777777" w:rsidR="00A3230B" w:rsidRPr="00171F76" w:rsidRDefault="00A3230B" w:rsidP="00AA29A2">
            <w:pPr>
              <w:numPr>
                <w:ilvl w:val="0"/>
                <w:numId w:val="7"/>
              </w:numPr>
              <w:tabs>
                <w:tab w:val="left" w:pos="252"/>
              </w:tabs>
            </w:pPr>
            <w:r w:rsidRPr="00171F76">
              <w:t>обоснованность постановки цели, выбора и применения методов и способов решения профессиональных задач;</w:t>
            </w:r>
          </w:p>
          <w:p w14:paraId="51FF1B04" w14:textId="77777777" w:rsidR="00A3230B" w:rsidRPr="00171F76" w:rsidRDefault="00A3230B" w:rsidP="00AA29A2">
            <w:r w:rsidRPr="00171F76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2693" w:type="dxa"/>
            <w:vMerge w:val="restart"/>
          </w:tcPr>
          <w:p w14:paraId="42BC539A" w14:textId="77777777" w:rsidR="00A3230B" w:rsidRPr="00171F76" w:rsidRDefault="00A3230B" w:rsidP="00AA29A2"/>
          <w:p w14:paraId="4DE00B0B" w14:textId="77777777" w:rsidR="00A3230B" w:rsidRPr="00171F76" w:rsidRDefault="00A3230B" w:rsidP="00AA29A2"/>
          <w:p w14:paraId="27148581" w14:textId="77777777" w:rsidR="00A3230B" w:rsidRPr="00171F76" w:rsidRDefault="00A3230B" w:rsidP="00AA29A2"/>
          <w:p w14:paraId="59527DE7" w14:textId="77777777" w:rsidR="00A3230B" w:rsidRPr="00171F76" w:rsidRDefault="00A3230B" w:rsidP="00AA29A2"/>
          <w:p w14:paraId="4CB4F12A" w14:textId="77777777" w:rsidR="00A3230B" w:rsidRPr="00171F76" w:rsidRDefault="00A3230B" w:rsidP="00AA29A2"/>
          <w:p w14:paraId="5494C7D3" w14:textId="77777777" w:rsidR="00A3230B" w:rsidRPr="00171F76" w:rsidRDefault="00A3230B" w:rsidP="00AA29A2">
            <w:r w:rsidRPr="00171F76"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14:paraId="6AC2D53F" w14:textId="77777777" w:rsidR="00A3230B" w:rsidRPr="00171F76" w:rsidRDefault="00A3230B" w:rsidP="00AA29A2"/>
          <w:p w14:paraId="4F7BCBCB" w14:textId="77777777" w:rsidR="00A3230B" w:rsidRPr="00171F76" w:rsidRDefault="00A3230B" w:rsidP="00AA29A2">
            <w:r w:rsidRPr="00171F76">
              <w:t>Экспертное наблюдение и оценка на лабораторно - практических занятиях, при выполнении работ по учебной и производственной практикам</w:t>
            </w:r>
          </w:p>
          <w:p w14:paraId="5B4618E4" w14:textId="77777777" w:rsidR="00A3230B" w:rsidRPr="00171F76" w:rsidRDefault="00A3230B" w:rsidP="00AA29A2"/>
          <w:p w14:paraId="2B35BD1E" w14:textId="77777777" w:rsidR="00A3230B" w:rsidRPr="00171F76" w:rsidRDefault="00A3230B" w:rsidP="00AA29A2">
            <w:r w:rsidRPr="00171F76">
              <w:t>Экзамен</w:t>
            </w:r>
          </w:p>
        </w:tc>
      </w:tr>
      <w:tr w:rsidR="00A3230B" w:rsidRPr="00171F76" w14:paraId="2E48C4C1" w14:textId="77777777" w:rsidTr="00AA29A2">
        <w:tc>
          <w:tcPr>
            <w:tcW w:w="2660" w:type="dxa"/>
          </w:tcPr>
          <w:p w14:paraId="1F8B697B" w14:textId="77777777" w:rsidR="00A3230B" w:rsidRPr="00171F76" w:rsidRDefault="00A3230B" w:rsidP="00AA29A2">
            <w:r w:rsidRPr="00171F76"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4111" w:type="dxa"/>
          </w:tcPr>
          <w:p w14:paraId="425A6428" w14:textId="77777777" w:rsidR="00A3230B" w:rsidRPr="00171F76" w:rsidRDefault="00A3230B" w:rsidP="00AA29A2">
            <w:r w:rsidRPr="00171F76"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693" w:type="dxa"/>
            <w:vMerge/>
          </w:tcPr>
          <w:p w14:paraId="20C12F85" w14:textId="77777777" w:rsidR="00A3230B" w:rsidRPr="00171F76" w:rsidRDefault="00A3230B" w:rsidP="00AA29A2"/>
        </w:tc>
      </w:tr>
      <w:tr w:rsidR="00A3230B" w:rsidRPr="00171F76" w14:paraId="4582F3E1" w14:textId="77777777" w:rsidTr="00AA29A2">
        <w:tc>
          <w:tcPr>
            <w:tcW w:w="2660" w:type="dxa"/>
          </w:tcPr>
          <w:p w14:paraId="38B0E5DF" w14:textId="77777777" w:rsidR="00A3230B" w:rsidRPr="00171F76" w:rsidRDefault="00A3230B" w:rsidP="00AA29A2">
            <w:r w:rsidRPr="00171F76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4111" w:type="dxa"/>
          </w:tcPr>
          <w:p w14:paraId="756F79F8" w14:textId="77777777" w:rsidR="00A3230B" w:rsidRPr="00171F76" w:rsidRDefault="00A3230B" w:rsidP="00AA29A2">
            <w:r w:rsidRPr="00171F76">
              <w:t>- демонстрация ответственности за принятые решения</w:t>
            </w:r>
          </w:p>
          <w:p w14:paraId="50A716C1" w14:textId="77777777" w:rsidR="00A3230B" w:rsidRPr="00171F76" w:rsidRDefault="00A3230B" w:rsidP="00AA29A2">
            <w:r w:rsidRPr="00171F76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2693" w:type="dxa"/>
            <w:vMerge/>
          </w:tcPr>
          <w:p w14:paraId="3520C71A" w14:textId="77777777" w:rsidR="00A3230B" w:rsidRPr="00171F76" w:rsidRDefault="00A3230B" w:rsidP="00AA29A2"/>
        </w:tc>
      </w:tr>
      <w:tr w:rsidR="00A3230B" w:rsidRPr="00171F76" w14:paraId="6A6AD16E" w14:textId="77777777" w:rsidTr="00AA29A2">
        <w:tc>
          <w:tcPr>
            <w:tcW w:w="2660" w:type="dxa"/>
          </w:tcPr>
          <w:p w14:paraId="4BD2EADC" w14:textId="77777777" w:rsidR="00A3230B" w:rsidRPr="00171F76" w:rsidRDefault="00A3230B" w:rsidP="00AA29A2">
            <w:r w:rsidRPr="00171F76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111" w:type="dxa"/>
          </w:tcPr>
          <w:p w14:paraId="7588D7E1" w14:textId="77777777" w:rsidR="00A3230B" w:rsidRPr="00171F76" w:rsidRDefault="00A3230B" w:rsidP="00AA29A2">
            <w:r w:rsidRPr="00171F76"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14:paraId="1DCECA67" w14:textId="77777777" w:rsidR="00A3230B" w:rsidRPr="00171F76" w:rsidRDefault="00A3230B" w:rsidP="00AA29A2">
            <w:r w:rsidRPr="00171F76">
              <w:t>- обоснованность анализа работы членов команды (подчиненных)</w:t>
            </w:r>
          </w:p>
        </w:tc>
        <w:tc>
          <w:tcPr>
            <w:tcW w:w="2693" w:type="dxa"/>
            <w:vMerge/>
          </w:tcPr>
          <w:p w14:paraId="2137880B" w14:textId="77777777" w:rsidR="00A3230B" w:rsidRPr="00171F76" w:rsidRDefault="00A3230B" w:rsidP="00AA29A2"/>
        </w:tc>
      </w:tr>
      <w:tr w:rsidR="00A3230B" w:rsidRPr="00171F76" w14:paraId="3E999919" w14:textId="77777777" w:rsidTr="00AA29A2">
        <w:tc>
          <w:tcPr>
            <w:tcW w:w="2660" w:type="dxa"/>
          </w:tcPr>
          <w:p w14:paraId="1EF15516" w14:textId="77777777" w:rsidR="00A3230B" w:rsidRPr="00171F76" w:rsidRDefault="00A3230B" w:rsidP="00AA29A2">
            <w:r w:rsidRPr="00171F76">
              <w:t>ОК 05.</w:t>
            </w:r>
            <w:r w:rsidRPr="00171F76">
              <w:rPr>
                <w:lang w:eastAsia="en-US"/>
              </w:rPr>
              <w:t xml:space="preserve"> Осуществлять устную и письменную коммуникацию на государственном языке </w:t>
            </w:r>
            <w:r w:rsidRPr="00171F76">
              <w:rPr>
                <w:lang w:eastAsia="en-US"/>
              </w:rPr>
              <w:lastRenderedPageBreak/>
              <w:t>с учетом особенностей социального и культурного контекста.</w:t>
            </w:r>
          </w:p>
        </w:tc>
        <w:tc>
          <w:tcPr>
            <w:tcW w:w="4111" w:type="dxa"/>
          </w:tcPr>
          <w:p w14:paraId="2B59E497" w14:textId="77777777" w:rsidR="00A3230B" w:rsidRPr="00171F76" w:rsidRDefault="00A3230B" w:rsidP="00AA29A2">
            <w:r w:rsidRPr="00171F76">
              <w:lastRenderedPageBreak/>
              <w:t>-грамотность устной и письменной речи,</w:t>
            </w:r>
          </w:p>
          <w:p w14:paraId="32A34627" w14:textId="77777777" w:rsidR="00A3230B" w:rsidRPr="00171F76" w:rsidRDefault="00A3230B" w:rsidP="00AA29A2">
            <w:r w:rsidRPr="00171F76">
              <w:t>- ясность формулирования и изложения мыслей</w:t>
            </w:r>
          </w:p>
        </w:tc>
        <w:tc>
          <w:tcPr>
            <w:tcW w:w="2693" w:type="dxa"/>
            <w:vMerge/>
          </w:tcPr>
          <w:p w14:paraId="3CC72314" w14:textId="77777777" w:rsidR="00A3230B" w:rsidRPr="00171F76" w:rsidRDefault="00A3230B" w:rsidP="00AA29A2"/>
        </w:tc>
      </w:tr>
      <w:tr w:rsidR="00A3230B" w:rsidRPr="00171F76" w14:paraId="54A38EC6" w14:textId="77777777" w:rsidTr="00AA29A2">
        <w:tc>
          <w:tcPr>
            <w:tcW w:w="2660" w:type="dxa"/>
          </w:tcPr>
          <w:p w14:paraId="25931DF7" w14:textId="531C969B" w:rsidR="00A3230B" w:rsidRPr="00171F76" w:rsidRDefault="00A3230B" w:rsidP="00AA29A2">
            <w:r w:rsidRPr="00171F76">
              <w:t xml:space="preserve">ОК 06.  </w:t>
            </w:r>
            <w:r w:rsidR="00C20CCD">
              <w:rPr>
                <w:rFonts w:eastAsia="Times New Roman"/>
                <w:bCs/>
                <w:iCs/>
              </w:rPr>
              <w:t xml:space="preserve">Проявлять гражданско-патриотическую позицию, демонстрировать осознанное поведение на основе общечеловеческих ценностей, </w:t>
            </w:r>
            <w:r w:rsidR="00C20CCD">
              <w:rPr>
                <w:bCs/>
              </w:rPr>
              <w:t>применять стандарты антикоррупционного поведения.</w:t>
            </w:r>
          </w:p>
        </w:tc>
        <w:tc>
          <w:tcPr>
            <w:tcW w:w="4111" w:type="dxa"/>
          </w:tcPr>
          <w:p w14:paraId="17F143F5" w14:textId="77777777" w:rsidR="00A3230B" w:rsidRPr="00171F76" w:rsidRDefault="00A3230B" w:rsidP="00AA29A2">
            <w:pPr>
              <w:rPr>
                <w:bCs/>
              </w:rPr>
            </w:pPr>
            <w:r w:rsidRPr="00171F76">
              <w:rPr>
                <w:bCs/>
              </w:rPr>
              <w:t xml:space="preserve"> - соблюдение норм поведения во время учебных занятий и прохождения учебной и производственной практик, </w:t>
            </w:r>
          </w:p>
          <w:p w14:paraId="1DC8BC76" w14:textId="77777777" w:rsidR="00A3230B" w:rsidRPr="00171F76" w:rsidRDefault="00A3230B" w:rsidP="00AA29A2"/>
        </w:tc>
        <w:tc>
          <w:tcPr>
            <w:tcW w:w="2693" w:type="dxa"/>
            <w:vMerge/>
          </w:tcPr>
          <w:p w14:paraId="38F2C605" w14:textId="77777777" w:rsidR="00A3230B" w:rsidRPr="00171F76" w:rsidRDefault="00A3230B" w:rsidP="00AA29A2"/>
        </w:tc>
      </w:tr>
      <w:tr w:rsidR="00A3230B" w:rsidRPr="00171F76" w14:paraId="0A859F86" w14:textId="77777777" w:rsidTr="00AA29A2">
        <w:tc>
          <w:tcPr>
            <w:tcW w:w="2660" w:type="dxa"/>
          </w:tcPr>
          <w:p w14:paraId="21A91D6B" w14:textId="77777777" w:rsidR="00A3230B" w:rsidRPr="00171F76" w:rsidRDefault="00A3230B" w:rsidP="00AA29A2">
            <w:r w:rsidRPr="00171F76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4111" w:type="dxa"/>
          </w:tcPr>
          <w:p w14:paraId="6FDA6364" w14:textId="77777777" w:rsidR="00A3230B" w:rsidRPr="00171F76" w:rsidRDefault="00A3230B" w:rsidP="00AA29A2">
            <w:r w:rsidRPr="00171F76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2823E525" w14:textId="77777777" w:rsidR="00A3230B" w:rsidRPr="00171F76" w:rsidRDefault="00A3230B" w:rsidP="00AA29A2">
            <w:r w:rsidRPr="00171F76"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693" w:type="dxa"/>
            <w:vMerge/>
          </w:tcPr>
          <w:p w14:paraId="041A92FD" w14:textId="77777777" w:rsidR="00A3230B" w:rsidRPr="00171F76" w:rsidRDefault="00A3230B" w:rsidP="00AA29A2"/>
        </w:tc>
      </w:tr>
      <w:tr w:rsidR="00A3230B" w:rsidRPr="00171F76" w14:paraId="785D2E7A" w14:textId="77777777" w:rsidTr="00AA29A2">
        <w:tc>
          <w:tcPr>
            <w:tcW w:w="2660" w:type="dxa"/>
          </w:tcPr>
          <w:p w14:paraId="43458037" w14:textId="77777777" w:rsidR="00A3230B" w:rsidRPr="00171F76" w:rsidRDefault="00A3230B" w:rsidP="00AA29A2">
            <w:r w:rsidRPr="00171F76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4111" w:type="dxa"/>
          </w:tcPr>
          <w:p w14:paraId="5C54A215" w14:textId="77777777" w:rsidR="00A3230B" w:rsidRPr="00171F76" w:rsidRDefault="00A3230B" w:rsidP="00AA29A2">
            <w:r w:rsidRPr="00171F76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35DAF33F" w14:textId="77777777" w:rsidR="00A3230B" w:rsidRPr="00171F76" w:rsidRDefault="00A3230B" w:rsidP="00AA29A2"/>
        </w:tc>
        <w:tc>
          <w:tcPr>
            <w:tcW w:w="2693" w:type="dxa"/>
            <w:vMerge/>
          </w:tcPr>
          <w:p w14:paraId="2BB275C7" w14:textId="77777777" w:rsidR="00A3230B" w:rsidRPr="00171F76" w:rsidRDefault="00A3230B" w:rsidP="00AA29A2"/>
        </w:tc>
      </w:tr>
      <w:tr w:rsidR="00A3230B" w:rsidRPr="00171F76" w14:paraId="3E1DFA19" w14:textId="77777777" w:rsidTr="00AA29A2">
        <w:tc>
          <w:tcPr>
            <w:tcW w:w="2660" w:type="dxa"/>
          </w:tcPr>
          <w:p w14:paraId="29CD00B2" w14:textId="77777777" w:rsidR="00A3230B" w:rsidRPr="00171F76" w:rsidRDefault="00A3230B" w:rsidP="00AA29A2">
            <w:r w:rsidRPr="00171F76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4111" w:type="dxa"/>
          </w:tcPr>
          <w:p w14:paraId="38A0889A" w14:textId="77777777" w:rsidR="00A3230B" w:rsidRPr="00171F76" w:rsidRDefault="00A3230B" w:rsidP="00AA29A2">
            <w:pPr>
              <w:widowControl w:val="0"/>
              <w:rPr>
                <w:lang w:eastAsia="nl-NL"/>
              </w:rPr>
            </w:pPr>
            <w:r w:rsidRPr="00171F76">
              <w:rPr>
                <w:bCs/>
                <w:lang w:eastAsia="nl-NL"/>
              </w:rPr>
              <w:t>- эффективность использования и</w:t>
            </w:r>
            <w:r w:rsidRPr="00171F76">
              <w:rPr>
                <w:lang w:eastAsia="nl-NL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2693" w:type="dxa"/>
            <w:vMerge/>
          </w:tcPr>
          <w:p w14:paraId="01A550EB" w14:textId="77777777" w:rsidR="00A3230B" w:rsidRPr="00171F76" w:rsidRDefault="00A3230B" w:rsidP="00AA29A2"/>
        </w:tc>
      </w:tr>
      <w:tr w:rsidR="00A3230B" w:rsidRPr="00171F76" w14:paraId="2C284871" w14:textId="77777777" w:rsidTr="00AA29A2">
        <w:trPr>
          <w:trHeight w:val="1706"/>
        </w:trPr>
        <w:tc>
          <w:tcPr>
            <w:tcW w:w="2660" w:type="dxa"/>
          </w:tcPr>
          <w:p w14:paraId="1F1069CD" w14:textId="377A567C" w:rsidR="00A3230B" w:rsidRPr="00171F76" w:rsidRDefault="00A3230B" w:rsidP="00AA29A2">
            <w:r w:rsidRPr="00171F76">
              <w:t>ОК 10. Пользоваться профессиональной документацией на государственном и иностранном язык</w:t>
            </w:r>
            <w:r w:rsidR="00C20CCD">
              <w:t>ах</w:t>
            </w:r>
            <w:r w:rsidRPr="00171F76">
              <w:t>.</w:t>
            </w:r>
          </w:p>
        </w:tc>
        <w:tc>
          <w:tcPr>
            <w:tcW w:w="4111" w:type="dxa"/>
          </w:tcPr>
          <w:p w14:paraId="53B79ECF" w14:textId="77777777" w:rsidR="00A3230B" w:rsidRPr="00171F76" w:rsidRDefault="00A3230B" w:rsidP="00AA29A2">
            <w:r w:rsidRPr="00171F76"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693" w:type="dxa"/>
            <w:vMerge/>
            <w:tcBorders>
              <w:bottom w:val="nil"/>
            </w:tcBorders>
          </w:tcPr>
          <w:p w14:paraId="46545406" w14:textId="77777777" w:rsidR="00A3230B" w:rsidRPr="00171F76" w:rsidRDefault="00A3230B" w:rsidP="00AA29A2"/>
        </w:tc>
      </w:tr>
      <w:tr w:rsidR="00A3230B" w:rsidRPr="00171F76" w14:paraId="62C37CA0" w14:textId="77777777" w:rsidTr="00AA29A2">
        <w:trPr>
          <w:trHeight w:val="1706"/>
        </w:trPr>
        <w:tc>
          <w:tcPr>
            <w:tcW w:w="2660" w:type="dxa"/>
          </w:tcPr>
          <w:p w14:paraId="206FDDDC" w14:textId="77777777" w:rsidR="00A3230B" w:rsidRPr="00171F76" w:rsidRDefault="00A3230B" w:rsidP="00AA29A2">
            <w:pPr>
              <w:keepNext/>
              <w:jc w:val="both"/>
              <w:outlineLvl w:val="1"/>
              <w:rPr>
                <w:bCs/>
                <w:iCs/>
              </w:rPr>
            </w:pPr>
            <w:r w:rsidRPr="00171F76">
              <w:rPr>
                <w:bCs/>
                <w:iCs/>
              </w:rPr>
              <w:lastRenderedPageBreak/>
              <w:t>ОК.11.Планировать предпринимательскую деятельность в профессиональной сфере.</w:t>
            </w:r>
          </w:p>
        </w:tc>
        <w:tc>
          <w:tcPr>
            <w:tcW w:w="4111" w:type="dxa"/>
          </w:tcPr>
          <w:p w14:paraId="7E9F0D58" w14:textId="77777777" w:rsidR="00A3230B" w:rsidRPr="00171F76" w:rsidRDefault="00A3230B" w:rsidP="00AA29A2">
            <w:pPr>
              <w:rPr>
                <w:bCs/>
              </w:rPr>
            </w:pPr>
            <w:r w:rsidRPr="00171F76">
              <w:rPr>
                <w:bCs/>
              </w:rPr>
              <w:t>- эффективно планировать предпринимательскую деятельность в профессиональной сфере с учетом действующего законодательства</w:t>
            </w:r>
          </w:p>
        </w:tc>
        <w:tc>
          <w:tcPr>
            <w:tcW w:w="2693" w:type="dxa"/>
            <w:tcBorders>
              <w:top w:val="nil"/>
            </w:tcBorders>
          </w:tcPr>
          <w:p w14:paraId="36CFF3A9" w14:textId="77777777" w:rsidR="00A3230B" w:rsidRPr="00171F76" w:rsidRDefault="00A3230B" w:rsidP="00AA29A2"/>
        </w:tc>
      </w:tr>
    </w:tbl>
    <w:p w14:paraId="0090E4FD" w14:textId="77777777" w:rsidR="00A3230B" w:rsidRDefault="00A3230B" w:rsidP="00975E15">
      <w:pPr>
        <w:jc w:val="center"/>
        <w:rPr>
          <w:b/>
        </w:rPr>
      </w:pPr>
    </w:p>
    <w:p w14:paraId="51AD6FBD" w14:textId="77777777" w:rsidR="00A3230B" w:rsidRDefault="00A3230B" w:rsidP="00975E15">
      <w:pPr>
        <w:jc w:val="center"/>
        <w:rPr>
          <w:b/>
        </w:rPr>
      </w:pPr>
    </w:p>
    <w:p w14:paraId="05A4777D" w14:textId="77777777" w:rsidR="00A3230B" w:rsidRDefault="00A3230B" w:rsidP="00A3230B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профессиональных</w:t>
      </w:r>
      <w:r w:rsidRPr="006605C9">
        <w:rPr>
          <w:b/>
        </w:rPr>
        <w:t xml:space="preserve"> компетенций</w:t>
      </w:r>
    </w:p>
    <w:p w14:paraId="11889C7A" w14:textId="77777777" w:rsidR="00A3230B" w:rsidRDefault="00A3230B" w:rsidP="00975E15">
      <w:pPr>
        <w:jc w:val="center"/>
        <w:rPr>
          <w:b/>
        </w:rPr>
      </w:pPr>
    </w:p>
    <w:p w14:paraId="40E7B249" w14:textId="77777777" w:rsidR="00A3230B" w:rsidRDefault="00A3230B" w:rsidP="00975E15">
      <w:pPr>
        <w:jc w:val="center"/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4"/>
        <w:gridCol w:w="3744"/>
        <w:gridCol w:w="2632"/>
      </w:tblGrid>
      <w:tr w:rsidR="00A3230B" w:rsidRPr="00171F76" w14:paraId="471D40F1" w14:textId="77777777" w:rsidTr="00A3230B">
        <w:trPr>
          <w:trHeight w:val="1098"/>
        </w:trPr>
        <w:tc>
          <w:tcPr>
            <w:tcW w:w="2804" w:type="dxa"/>
          </w:tcPr>
          <w:p w14:paraId="13AF7CAE" w14:textId="77777777" w:rsidR="00A3230B" w:rsidRPr="00171F76" w:rsidRDefault="00A3230B" w:rsidP="00AA29A2">
            <w:pPr>
              <w:suppressAutoHyphens/>
              <w:jc w:val="center"/>
            </w:pPr>
            <w:r w:rsidRPr="00171F76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744" w:type="dxa"/>
          </w:tcPr>
          <w:p w14:paraId="4E4ED0BD" w14:textId="77777777" w:rsidR="00A3230B" w:rsidRPr="00A44E00" w:rsidRDefault="00A3230B" w:rsidP="00AA29A2">
            <w:pPr>
              <w:suppressAutoHyphens/>
              <w:jc w:val="center"/>
            </w:pPr>
          </w:p>
          <w:p w14:paraId="40AABEF9" w14:textId="77777777" w:rsidR="00A3230B" w:rsidRPr="00A44E00" w:rsidRDefault="00A3230B" w:rsidP="00AA29A2">
            <w:pPr>
              <w:suppressAutoHyphens/>
              <w:jc w:val="center"/>
            </w:pPr>
            <w:r w:rsidRPr="00A44E00">
              <w:t>Критерии оценки</w:t>
            </w:r>
          </w:p>
        </w:tc>
        <w:tc>
          <w:tcPr>
            <w:tcW w:w="2632" w:type="dxa"/>
          </w:tcPr>
          <w:p w14:paraId="716D27E7" w14:textId="77777777" w:rsidR="00A3230B" w:rsidRPr="00171F76" w:rsidRDefault="00A3230B" w:rsidP="00AA29A2">
            <w:pPr>
              <w:suppressAutoHyphens/>
              <w:jc w:val="center"/>
            </w:pPr>
          </w:p>
          <w:p w14:paraId="03A0B3C5" w14:textId="77777777" w:rsidR="00A3230B" w:rsidRPr="00171F76" w:rsidRDefault="00A3230B" w:rsidP="00AA29A2">
            <w:pPr>
              <w:suppressAutoHyphens/>
              <w:jc w:val="center"/>
            </w:pPr>
            <w:r w:rsidRPr="00171F76">
              <w:t>Методы оценки</w:t>
            </w:r>
          </w:p>
        </w:tc>
      </w:tr>
      <w:tr w:rsidR="00A3230B" w:rsidRPr="00171F76" w14:paraId="0355EE64" w14:textId="77777777" w:rsidTr="00A3230B">
        <w:trPr>
          <w:trHeight w:val="698"/>
        </w:trPr>
        <w:tc>
          <w:tcPr>
            <w:tcW w:w="2804" w:type="dxa"/>
          </w:tcPr>
          <w:p w14:paraId="4851361E" w14:textId="77777777" w:rsidR="00A3230B" w:rsidRPr="00171F76" w:rsidRDefault="00A3230B" w:rsidP="00AA29A2">
            <w:pPr>
              <w:suppressAutoHyphens/>
              <w:rPr>
                <w:i/>
              </w:rPr>
            </w:pPr>
            <w:r w:rsidRPr="00171F76">
              <w:rPr>
                <w:b/>
                <w:lang w:eastAsia="en-US"/>
              </w:rPr>
              <w:t>ПК 5.1.</w:t>
            </w:r>
            <w:r w:rsidRPr="00171F76">
              <w:rPr>
                <w:lang w:eastAsia="en-US"/>
              </w:rPr>
              <w:t xml:space="preserve"> Анализировать современные конвергентные технологии и системы для выбора оптимальных решений в соответствии с требованиями заказчика.</w:t>
            </w:r>
          </w:p>
        </w:tc>
        <w:tc>
          <w:tcPr>
            <w:tcW w:w="3744" w:type="dxa"/>
          </w:tcPr>
          <w:p w14:paraId="6E95EB32" w14:textId="77777777" w:rsidR="00A3230B" w:rsidRPr="00A44E00" w:rsidRDefault="00A3230B" w:rsidP="00AA29A2">
            <w:pPr>
              <w:suppressAutoHyphens/>
              <w:jc w:val="center"/>
              <w:rPr>
                <w:bCs/>
              </w:rPr>
            </w:pPr>
            <w:r w:rsidRPr="00A44E00">
              <w:rPr>
                <w:bCs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086CD640" w14:textId="77777777" w:rsidR="00A3230B" w:rsidRPr="00A44E00" w:rsidRDefault="00A3230B" w:rsidP="00AA29A2">
            <w:pPr>
              <w:suppressAutoHyphens/>
              <w:jc w:val="center"/>
              <w:rPr>
                <w:bCs/>
              </w:rPr>
            </w:pPr>
            <w:r w:rsidRPr="00A44E00">
              <w:rPr>
                <w:bCs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52641D1B" w14:textId="77777777" w:rsidR="00A3230B" w:rsidRPr="00A44E00" w:rsidRDefault="00A3230B" w:rsidP="00AA29A2">
            <w:pPr>
              <w:suppressAutoHyphens/>
              <w:jc w:val="center"/>
              <w:rPr>
                <w:bCs/>
              </w:rPr>
            </w:pPr>
          </w:p>
          <w:p w14:paraId="65BD7610" w14:textId="77777777" w:rsidR="00A3230B" w:rsidRPr="00A44E00" w:rsidRDefault="00A3230B" w:rsidP="00AA29A2">
            <w:pPr>
              <w:suppressAutoHyphens/>
              <w:jc w:val="center"/>
            </w:pPr>
            <w:r w:rsidRPr="00A44E00">
              <w:rPr>
                <w:bCs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632" w:type="dxa"/>
          </w:tcPr>
          <w:p w14:paraId="30673B2D" w14:textId="77777777" w:rsidR="00A3230B" w:rsidRPr="00171F76" w:rsidRDefault="00A3230B" w:rsidP="00AA29A2">
            <w:pPr>
              <w:suppressAutoHyphens/>
              <w:rPr>
                <w:i/>
              </w:rPr>
            </w:pPr>
          </w:p>
        </w:tc>
      </w:tr>
      <w:tr w:rsidR="00A3230B" w:rsidRPr="00171F76" w14:paraId="66F1FECB" w14:textId="77777777" w:rsidTr="00A3230B">
        <w:tc>
          <w:tcPr>
            <w:tcW w:w="2804" w:type="dxa"/>
          </w:tcPr>
          <w:p w14:paraId="12A718EB" w14:textId="77777777" w:rsidR="00A3230B" w:rsidRPr="00171F76" w:rsidRDefault="00A3230B" w:rsidP="00AA29A2">
            <w:pPr>
              <w:rPr>
                <w:i/>
              </w:rPr>
            </w:pPr>
            <w:r w:rsidRPr="00171F76">
              <w:rPr>
                <w:b/>
                <w:lang w:eastAsia="en-US"/>
              </w:rPr>
              <w:t>ПК 5.2.</w:t>
            </w:r>
            <w:r w:rsidRPr="00171F76">
              <w:rPr>
                <w:lang w:eastAsia="en-US"/>
              </w:rPr>
              <w:t xml:space="preserve"> Выполнять адаптацию, монтаж, установку и настройку конвергентных инфокоммуникационных систем в соответствии с действующими отраслевыми стандартами.</w:t>
            </w:r>
          </w:p>
        </w:tc>
        <w:tc>
          <w:tcPr>
            <w:tcW w:w="3744" w:type="dxa"/>
          </w:tcPr>
          <w:p w14:paraId="2F73B7C1" w14:textId="77777777" w:rsidR="00A3230B" w:rsidRPr="00A44E00" w:rsidRDefault="00A3230B" w:rsidP="00AA29A2">
            <w:pPr>
              <w:rPr>
                <w:bCs/>
                <w:lang w:eastAsia="en-US"/>
              </w:rPr>
            </w:pPr>
            <w:r w:rsidRPr="00A44E00">
              <w:rPr>
                <w:bCs/>
                <w:lang w:eastAsia="en-US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055D2C6D" w14:textId="77777777" w:rsidR="00A3230B" w:rsidRPr="00A44E00" w:rsidRDefault="00A3230B" w:rsidP="00AA29A2">
            <w:pPr>
              <w:rPr>
                <w:bCs/>
                <w:lang w:eastAsia="en-US"/>
              </w:rPr>
            </w:pPr>
            <w:r w:rsidRPr="00A44E00">
              <w:rPr>
                <w:bCs/>
                <w:lang w:eastAsia="en-US"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627E05BF" w14:textId="77777777" w:rsidR="00A3230B" w:rsidRPr="00A44E00" w:rsidRDefault="00A3230B" w:rsidP="00AA29A2">
            <w:pPr>
              <w:rPr>
                <w:bCs/>
                <w:lang w:eastAsia="en-US"/>
              </w:rPr>
            </w:pPr>
          </w:p>
          <w:p w14:paraId="23457EA6" w14:textId="77777777" w:rsidR="00A3230B" w:rsidRDefault="00A3230B" w:rsidP="00AA29A2">
            <w:pPr>
              <w:rPr>
                <w:bCs/>
                <w:lang w:eastAsia="en-US"/>
              </w:rPr>
            </w:pPr>
            <w:r w:rsidRPr="00A44E00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  <w:p w14:paraId="17AF5A6A" w14:textId="6303C911" w:rsidR="00C20CCD" w:rsidRPr="00A44E00" w:rsidRDefault="00C20CCD" w:rsidP="00AA29A2">
            <w:pPr>
              <w:rPr>
                <w:lang w:eastAsia="en-US"/>
              </w:rPr>
            </w:pPr>
          </w:p>
        </w:tc>
        <w:tc>
          <w:tcPr>
            <w:tcW w:w="2632" w:type="dxa"/>
          </w:tcPr>
          <w:p w14:paraId="3D2C48CF" w14:textId="77777777" w:rsidR="00A3230B" w:rsidRPr="00171F76" w:rsidRDefault="00A3230B" w:rsidP="00AA29A2">
            <w:pPr>
              <w:rPr>
                <w:i/>
              </w:rPr>
            </w:pPr>
          </w:p>
        </w:tc>
      </w:tr>
      <w:tr w:rsidR="00A3230B" w:rsidRPr="00171F76" w14:paraId="60DB610D" w14:textId="77777777" w:rsidTr="00A3230B">
        <w:tc>
          <w:tcPr>
            <w:tcW w:w="2804" w:type="dxa"/>
          </w:tcPr>
          <w:p w14:paraId="6CC8AA87" w14:textId="77777777" w:rsidR="00A3230B" w:rsidRPr="00171F76" w:rsidRDefault="00A3230B" w:rsidP="00AA29A2">
            <w:pPr>
              <w:rPr>
                <w:b/>
                <w:lang w:eastAsia="en-US"/>
              </w:rPr>
            </w:pPr>
            <w:r w:rsidRPr="00171F76">
              <w:rPr>
                <w:b/>
                <w:lang w:eastAsia="en-US"/>
              </w:rPr>
              <w:lastRenderedPageBreak/>
              <w:t>ПК 5.3.</w:t>
            </w:r>
            <w:r w:rsidRPr="00171F76">
              <w:rPr>
                <w:lang w:eastAsia="en-US"/>
              </w:rPr>
              <w:t xml:space="preserve"> Администрировать конвергентные системы в соответствии с рекомендациями Международного союза электросвязи.</w:t>
            </w:r>
          </w:p>
        </w:tc>
        <w:tc>
          <w:tcPr>
            <w:tcW w:w="3744" w:type="dxa"/>
          </w:tcPr>
          <w:p w14:paraId="6942F5C0" w14:textId="77777777" w:rsidR="00A3230B" w:rsidRPr="00A44E00" w:rsidRDefault="00A3230B" w:rsidP="00AA29A2">
            <w:pPr>
              <w:rPr>
                <w:bCs/>
                <w:lang w:eastAsia="en-US"/>
              </w:rPr>
            </w:pPr>
            <w:r w:rsidRPr="00A44E00">
              <w:rPr>
                <w:bCs/>
                <w:lang w:eastAsia="en-US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48DAB891" w14:textId="77777777" w:rsidR="00A3230B" w:rsidRPr="00A44E00" w:rsidRDefault="00A3230B" w:rsidP="00AA29A2">
            <w:pPr>
              <w:rPr>
                <w:bCs/>
                <w:lang w:eastAsia="en-US"/>
              </w:rPr>
            </w:pPr>
            <w:r w:rsidRPr="00A44E00">
              <w:rPr>
                <w:bCs/>
                <w:lang w:eastAsia="en-US"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09E76926" w14:textId="77777777" w:rsidR="00A3230B" w:rsidRPr="00A44E00" w:rsidRDefault="00A3230B" w:rsidP="00AA29A2">
            <w:pPr>
              <w:rPr>
                <w:bCs/>
                <w:lang w:eastAsia="en-US"/>
              </w:rPr>
            </w:pPr>
          </w:p>
          <w:p w14:paraId="0DB97B73" w14:textId="77777777" w:rsidR="00A3230B" w:rsidRPr="00A44E00" w:rsidRDefault="00A3230B" w:rsidP="00AA29A2">
            <w:pPr>
              <w:rPr>
                <w:lang w:eastAsia="en-US"/>
              </w:rPr>
            </w:pPr>
            <w:r w:rsidRPr="00A44E00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632" w:type="dxa"/>
          </w:tcPr>
          <w:p w14:paraId="1FC19770" w14:textId="77777777" w:rsidR="00A3230B" w:rsidRPr="00171F76" w:rsidRDefault="00A3230B" w:rsidP="00AA29A2">
            <w:pPr>
              <w:rPr>
                <w:i/>
              </w:rPr>
            </w:pPr>
          </w:p>
        </w:tc>
      </w:tr>
      <w:tr w:rsidR="00A3230B" w:rsidRPr="00171F76" w14:paraId="7EE973B3" w14:textId="77777777" w:rsidTr="00A3230B">
        <w:tc>
          <w:tcPr>
            <w:tcW w:w="2804" w:type="dxa"/>
          </w:tcPr>
          <w:p w14:paraId="5B2726DB" w14:textId="77777777" w:rsidR="00A3230B" w:rsidRDefault="00A3230B" w:rsidP="00A3230B">
            <w:pPr>
              <w:rPr>
                <w:lang w:eastAsia="en-US"/>
              </w:rPr>
            </w:pPr>
            <w:r w:rsidRPr="00B44EA4">
              <w:rPr>
                <w:lang w:eastAsia="en-US"/>
              </w:rPr>
              <w:t xml:space="preserve">Итоговая оценка </w:t>
            </w:r>
          </w:p>
          <w:p w14:paraId="080A986C" w14:textId="77777777" w:rsidR="00A3230B" w:rsidRDefault="00A3230B" w:rsidP="00A3230B">
            <w:pPr>
              <w:rPr>
                <w:i/>
                <w:lang w:eastAsia="en-US"/>
              </w:rPr>
            </w:pPr>
            <w:r w:rsidRPr="00B44EA4">
              <w:rPr>
                <w:lang w:eastAsia="en-US"/>
              </w:rPr>
              <w:t>(</w:t>
            </w:r>
            <w:r w:rsidRPr="00B44EA4">
              <w:rPr>
                <w:i/>
                <w:lang w:eastAsia="en-US"/>
              </w:rPr>
              <w:t xml:space="preserve">выводится на основе оценок за </w:t>
            </w:r>
          </w:p>
          <w:p w14:paraId="19861A30" w14:textId="77777777" w:rsidR="00A3230B" w:rsidRDefault="00A3230B" w:rsidP="00A3230B">
            <w:pPr>
              <w:rPr>
                <w:i/>
                <w:lang w:eastAsia="en-US"/>
              </w:rPr>
            </w:pPr>
            <w:r w:rsidRPr="00B44EA4">
              <w:rPr>
                <w:i/>
                <w:lang w:eastAsia="en-US"/>
              </w:rPr>
              <w:t>каждый вид работы по</w:t>
            </w:r>
          </w:p>
          <w:p w14:paraId="48A76AB2" w14:textId="77777777" w:rsidR="00A3230B" w:rsidRPr="00A3230B" w:rsidRDefault="00A3230B" w:rsidP="00AA29A2">
            <w:pPr>
              <w:rPr>
                <w:lang w:eastAsia="en-US"/>
              </w:rPr>
            </w:pPr>
            <w:r w:rsidRPr="00B44EA4">
              <w:rPr>
                <w:i/>
                <w:lang w:eastAsia="en-US"/>
              </w:rPr>
              <w:t>пятибалльной шкале</w:t>
            </w:r>
            <w:r w:rsidRPr="00B44EA4">
              <w:rPr>
                <w:lang w:eastAsia="en-US"/>
              </w:rPr>
              <w:t xml:space="preserve">) </w:t>
            </w:r>
          </w:p>
        </w:tc>
        <w:tc>
          <w:tcPr>
            <w:tcW w:w="3744" w:type="dxa"/>
          </w:tcPr>
          <w:p w14:paraId="59B4FE89" w14:textId="77777777" w:rsidR="00A3230B" w:rsidRPr="00A44E00" w:rsidRDefault="00A3230B" w:rsidP="00AA29A2">
            <w:pPr>
              <w:rPr>
                <w:bCs/>
                <w:lang w:eastAsia="en-US"/>
              </w:rPr>
            </w:pPr>
          </w:p>
        </w:tc>
        <w:tc>
          <w:tcPr>
            <w:tcW w:w="2632" w:type="dxa"/>
          </w:tcPr>
          <w:p w14:paraId="0F95BFBD" w14:textId="77777777" w:rsidR="00A3230B" w:rsidRPr="00171F76" w:rsidRDefault="00A3230B" w:rsidP="00AA29A2">
            <w:pPr>
              <w:rPr>
                <w:i/>
              </w:rPr>
            </w:pPr>
          </w:p>
        </w:tc>
      </w:tr>
    </w:tbl>
    <w:p w14:paraId="5D088326" w14:textId="77777777" w:rsidR="00A3230B" w:rsidRPr="00171F76" w:rsidRDefault="00A3230B" w:rsidP="00A3230B">
      <w:pPr>
        <w:rPr>
          <w:b/>
        </w:rPr>
      </w:pPr>
    </w:p>
    <w:p w14:paraId="2A9C4304" w14:textId="77777777" w:rsidR="006E72DF" w:rsidRPr="006E595D" w:rsidRDefault="006E72DF" w:rsidP="006E72DF">
      <w:pPr>
        <w:jc w:val="center"/>
        <w:rPr>
          <w:b/>
          <w:sz w:val="16"/>
          <w:szCs w:val="16"/>
        </w:rPr>
      </w:pPr>
    </w:p>
    <w:p w14:paraId="47C3ADBF" w14:textId="77777777" w:rsidR="006B16BF" w:rsidRDefault="006B16BF" w:rsidP="00600573">
      <w:pPr>
        <w:ind w:left="-851" w:firstLine="709"/>
      </w:pPr>
    </w:p>
    <w:p w14:paraId="38ED4231" w14:textId="77777777" w:rsidR="006E72DF" w:rsidRDefault="006E72DF" w:rsidP="00975E15">
      <w:pPr>
        <w:ind w:left="-851" w:firstLine="709"/>
        <w:jc w:val="both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14:paraId="0111286C" w14:textId="77777777" w:rsidR="006E72DF" w:rsidRPr="006E595D" w:rsidRDefault="006E72DF" w:rsidP="006E72DF">
      <w:pPr>
        <w:jc w:val="center"/>
        <w:rPr>
          <w:sz w:val="16"/>
          <w:szCs w:val="16"/>
        </w:rPr>
      </w:pPr>
    </w:p>
    <w:p w14:paraId="0A4869D1" w14:textId="77777777" w:rsidR="006E72DF" w:rsidRPr="006605C9" w:rsidRDefault="006E72DF" w:rsidP="00975E15">
      <w:pPr>
        <w:jc w:val="both"/>
      </w:pPr>
      <w:r w:rsidRPr="006605C9">
        <w:rPr>
          <w:b/>
        </w:rPr>
        <w:t>Характеристика профессиональной деятельности ст</w:t>
      </w:r>
      <w:r>
        <w:rPr>
          <w:b/>
        </w:rPr>
        <w:t>удента во время учебной</w:t>
      </w:r>
      <w:r w:rsidRPr="006605C9">
        <w:rPr>
          <w:b/>
        </w:rPr>
        <w:t xml:space="preserve"> </w:t>
      </w:r>
      <w:proofErr w:type="gramStart"/>
      <w:r w:rsidRPr="006605C9">
        <w:rPr>
          <w:b/>
        </w:rPr>
        <w:t>практики(</w:t>
      </w:r>
      <w:proofErr w:type="gramEnd"/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14:paraId="17101B58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F5C896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31CFADE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D10D09" w14:textId="77777777" w:rsidR="006E72DF" w:rsidRDefault="006E72DF" w:rsidP="006E72DF"/>
    <w:p w14:paraId="23EDEBD0" w14:textId="119A2ED8" w:rsidR="006E72DF" w:rsidRPr="006605C9" w:rsidRDefault="006E72DF" w:rsidP="006E72DF">
      <w:r w:rsidRPr="006605C9">
        <w:t>Дата «</w:t>
      </w:r>
      <w:r>
        <w:t>_______</w:t>
      </w:r>
      <w:r w:rsidRPr="006605C9">
        <w:t>»</w:t>
      </w:r>
      <w:r>
        <w:t xml:space="preserve"> ____________________</w:t>
      </w:r>
      <w:proofErr w:type="gramStart"/>
      <w:r>
        <w:t xml:space="preserve">_  </w:t>
      </w:r>
      <w:r w:rsidRPr="006605C9">
        <w:t>20</w:t>
      </w:r>
      <w:r w:rsidR="00C20CCD">
        <w:t>2</w:t>
      </w:r>
      <w:proofErr w:type="gramEnd"/>
      <w:r>
        <w:t xml:space="preserve">___ </w:t>
      </w:r>
      <w:r w:rsidRPr="006605C9">
        <w:t>г.</w:t>
      </w:r>
    </w:p>
    <w:p w14:paraId="797C405C" w14:textId="77777777" w:rsidR="006E72DF" w:rsidRDefault="006E72DF" w:rsidP="006E72DF"/>
    <w:p w14:paraId="2EBDF34C" w14:textId="77777777" w:rsidR="006E72DF" w:rsidRDefault="006E72DF" w:rsidP="006E72DF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482B7769" w14:textId="77777777" w:rsidR="006E72DF" w:rsidRDefault="006E72DF" w:rsidP="006E72DF">
      <w:r>
        <w:t xml:space="preserve">от образовательной организации        </w:t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4690D7F4" w14:textId="77777777" w:rsidR="00FB280C" w:rsidRDefault="00FB280C" w:rsidP="006E72DF"/>
    <w:p w14:paraId="3DB97931" w14:textId="77777777" w:rsidR="006E72DF" w:rsidRDefault="006E72DF" w:rsidP="006E72DF">
      <w:r w:rsidRPr="006605C9">
        <w:t>Подпись руководителя базы практики</w:t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0F6B2691" w14:textId="77777777" w:rsidR="006E72DF" w:rsidRDefault="006E72DF" w:rsidP="006E72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1CB35362" w14:textId="77777777" w:rsidR="006E72DF" w:rsidRPr="006605C9" w:rsidRDefault="006E72DF" w:rsidP="006E72DF">
      <w:r>
        <w:t>МП</w:t>
      </w:r>
    </w:p>
    <w:p w14:paraId="26928DC0" w14:textId="77777777" w:rsidR="00D81986" w:rsidRPr="00A77B5D" w:rsidRDefault="00D81986" w:rsidP="006E72DF">
      <w:pPr>
        <w:jc w:val="center"/>
      </w:pPr>
    </w:p>
    <w:sectPr w:rsidR="00D81986" w:rsidRPr="00A77B5D" w:rsidSect="00507208">
      <w:footerReference w:type="even" r:id="rId8"/>
      <w:footerReference w:type="default" r:id="rId9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747EF" w14:textId="77777777" w:rsidR="002B0B19" w:rsidRDefault="002B0B19">
      <w:r>
        <w:separator/>
      </w:r>
    </w:p>
  </w:endnote>
  <w:endnote w:type="continuationSeparator" w:id="0">
    <w:p w14:paraId="5891C66D" w14:textId="77777777" w:rsidR="002B0B19" w:rsidRDefault="002B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29785" w14:textId="77777777" w:rsidR="001335A3" w:rsidRDefault="00DA0CE8" w:rsidP="00F9210B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335A3"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171B92D3" w14:textId="77777777" w:rsidR="001335A3" w:rsidRDefault="001335A3" w:rsidP="0011734C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DE031D" w14:textId="77777777" w:rsidR="001335A3" w:rsidRDefault="00DA0CE8" w:rsidP="00F9210B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335A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63750">
      <w:rPr>
        <w:rStyle w:val="ab"/>
        <w:noProof/>
      </w:rPr>
      <w:t>9</w:t>
    </w:r>
    <w:r>
      <w:rPr>
        <w:rStyle w:val="ab"/>
      </w:rPr>
      <w:fldChar w:fldCharType="end"/>
    </w:r>
  </w:p>
  <w:p w14:paraId="6C2A5F2D" w14:textId="77777777" w:rsidR="001335A3" w:rsidRDefault="001335A3" w:rsidP="0011734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4CC99" w14:textId="77777777" w:rsidR="002B0B19" w:rsidRDefault="002B0B19">
      <w:r>
        <w:separator/>
      </w:r>
    </w:p>
  </w:footnote>
  <w:footnote w:type="continuationSeparator" w:id="0">
    <w:p w14:paraId="7300E7EC" w14:textId="77777777" w:rsidR="002B0B19" w:rsidRDefault="002B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E549F"/>
    <w:multiLevelType w:val="hybridMultilevel"/>
    <w:tmpl w:val="1188F3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A87A6C"/>
    <w:multiLevelType w:val="multilevel"/>
    <w:tmpl w:val="A5F2E52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6" w15:restartNumberingAfterBreak="0">
    <w:nsid w:val="13BF494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46E9D"/>
    <w:multiLevelType w:val="multilevel"/>
    <w:tmpl w:val="30604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2EA074FE"/>
    <w:multiLevelType w:val="hybridMultilevel"/>
    <w:tmpl w:val="8BB405FE"/>
    <w:lvl w:ilvl="0" w:tplc="277054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BB043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2F3646"/>
    <w:multiLevelType w:val="hybridMultilevel"/>
    <w:tmpl w:val="578867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14"/>
  </w:num>
  <w:num w:numId="10">
    <w:abstractNumId w:val="13"/>
  </w:num>
  <w:num w:numId="11">
    <w:abstractNumId w:val="12"/>
  </w:num>
  <w:num w:numId="12">
    <w:abstractNumId w:val="16"/>
  </w:num>
  <w:num w:numId="13">
    <w:abstractNumId w:val="17"/>
  </w:num>
  <w:num w:numId="14">
    <w:abstractNumId w:val="9"/>
  </w:num>
  <w:num w:numId="15">
    <w:abstractNumId w:val="15"/>
  </w:num>
  <w:num w:numId="16">
    <w:abstractNumId w:val="10"/>
  </w:num>
  <w:num w:numId="17">
    <w:abstractNumId w:val="6"/>
  </w:num>
  <w:num w:numId="18">
    <w:abstractNumId w:val="5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5A1"/>
    <w:rsid w:val="00000BB6"/>
    <w:rsid w:val="00002B55"/>
    <w:rsid w:val="00046CF4"/>
    <w:rsid w:val="000865B8"/>
    <w:rsid w:val="00090D37"/>
    <w:rsid w:val="000B016D"/>
    <w:rsid w:val="000B0A95"/>
    <w:rsid w:val="000D76B7"/>
    <w:rsid w:val="0010345E"/>
    <w:rsid w:val="00107099"/>
    <w:rsid w:val="0011734C"/>
    <w:rsid w:val="001335A3"/>
    <w:rsid w:val="00192B35"/>
    <w:rsid w:val="0019455B"/>
    <w:rsid w:val="001A5B06"/>
    <w:rsid w:val="001F6419"/>
    <w:rsid w:val="00212134"/>
    <w:rsid w:val="00221D97"/>
    <w:rsid w:val="00264C9C"/>
    <w:rsid w:val="002B0B19"/>
    <w:rsid w:val="002C18C7"/>
    <w:rsid w:val="0031346B"/>
    <w:rsid w:val="003803BF"/>
    <w:rsid w:val="00381202"/>
    <w:rsid w:val="003832BA"/>
    <w:rsid w:val="00393117"/>
    <w:rsid w:val="003A3E78"/>
    <w:rsid w:val="003D3B2C"/>
    <w:rsid w:val="003F1EAB"/>
    <w:rsid w:val="00431A71"/>
    <w:rsid w:val="00432D94"/>
    <w:rsid w:val="004968E0"/>
    <w:rsid w:val="00497F21"/>
    <w:rsid w:val="004E53F4"/>
    <w:rsid w:val="00507208"/>
    <w:rsid w:val="00532C10"/>
    <w:rsid w:val="00556C82"/>
    <w:rsid w:val="0057022D"/>
    <w:rsid w:val="00587C6C"/>
    <w:rsid w:val="005D47B6"/>
    <w:rsid w:val="005E49EB"/>
    <w:rsid w:val="00600573"/>
    <w:rsid w:val="00600734"/>
    <w:rsid w:val="00614624"/>
    <w:rsid w:val="006379ED"/>
    <w:rsid w:val="0069216C"/>
    <w:rsid w:val="00695598"/>
    <w:rsid w:val="006A10F8"/>
    <w:rsid w:val="006A42CD"/>
    <w:rsid w:val="006B16BF"/>
    <w:rsid w:val="006C02E6"/>
    <w:rsid w:val="006E72DF"/>
    <w:rsid w:val="007103B8"/>
    <w:rsid w:val="00743B92"/>
    <w:rsid w:val="00764FE0"/>
    <w:rsid w:val="007714CF"/>
    <w:rsid w:val="007916C0"/>
    <w:rsid w:val="007A18B1"/>
    <w:rsid w:val="007B479A"/>
    <w:rsid w:val="007C4F9B"/>
    <w:rsid w:val="00802A39"/>
    <w:rsid w:val="00805368"/>
    <w:rsid w:val="008263B3"/>
    <w:rsid w:val="00842C55"/>
    <w:rsid w:val="00846671"/>
    <w:rsid w:val="0085458F"/>
    <w:rsid w:val="008725A1"/>
    <w:rsid w:val="008C0BFE"/>
    <w:rsid w:val="008D72D0"/>
    <w:rsid w:val="008E03DA"/>
    <w:rsid w:val="009405CA"/>
    <w:rsid w:val="009405E0"/>
    <w:rsid w:val="00945115"/>
    <w:rsid w:val="00952ED6"/>
    <w:rsid w:val="00975E15"/>
    <w:rsid w:val="00977125"/>
    <w:rsid w:val="009A2385"/>
    <w:rsid w:val="009F614C"/>
    <w:rsid w:val="00A05F15"/>
    <w:rsid w:val="00A3230B"/>
    <w:rsid w:val="00A32616"/>
    <w:rsid w:val="00A4421F"/>
    <w:rsid w:val="00A53CB7"/>
    <w:rsid w:val="00A5704F"/>
    <w:rsid w:val="00A77B5D"/>
    <w:rsid w:val="00A84B34"/>
    <w:rsid w:val="00AC3FA8"/>
    <w:rsid w:val="00B122AC"/>
    <w:rsid w:val="00B34E13"/>
    <w:rsid w:val="00B90A94"/>
    <w:rsid w:val="00BB7F51"/>
    <w:rsid w:val="00BC1731"/>
    <w:rsid w:val="00BD1CE9"/>
    <w:rsid w:val="00BD4C9C"/>
    <w:rsid w:val="00BD68A0"/>
    <w:rsid w:val="00C02700"/>
    <w:rsid w:val="00C20CCD"/>
    <w:rsid w:val="00C555BB"/>
    <w:rsid w:val="00C975C7"/>
    <w:rsid w:val="00D179C7"/>
    <w:rsid w:val="00D20320"/>
    <w:rsid w:val="00D20BD1"/>
    <w:rsid w:val="00D63750"/>
    <w:rsid w:val="00D76E8F"/>
    <w:rsid w:val="00D81986"/>
    <w:rsid w:val="00D8231E"/>
    <w:rsid w:val="00DA0CE8"/>
    <w:rsid w:val="00DA0F6F"/>
    <w:rsid w:val="00DE652E"/>
    <w:rsid w:val="00E065EB"/>
    <w:rsid w:val="00E1107C"/>
    <w:rsid w:val="00E22183"/>
    <w:rsid w:val="00E22921"/>
    <w:rsid w:val="00EF35FC"/>
    <w:rsid w:val="00F373F9"/>
    <w:rsid w:val="00F4374A"/>
    <w:rsid w:val="00F46257"/>
    <w:rsid w:val="00F839E3"/>
    <w:rsid w:val="00F86387"/>
    <w:rsid w:val="00F9136B"/>
    <w:rsid w:val="00F9210B"/>
    <w:rsid w:val="00F97832"/>
    <w:rsid w:val="00FB2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13B0E5"/>
  <w15:docId w15:val="{3BBBCCC4-B65A-4C4D-8F7F-682C32CE3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35A3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21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link w:val="a8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9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a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11734C"/>
  </w:style>
  <w:style w:type="character" w:customStyle="1" w:styleId="20">
    <w:name w:val="Заголовок 2 Знак"/>
    <w:link w:val="2"/>
    <w:semiHidden/>
    <w:rsid w:val="002121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c">
    <w:name w:val="Emphasis"/>
    <w:uiPriority w:val="20"/>
    <w:qFormat/>
    <w:rsid w:val="00212134"/>
    <w:rPr>
      <w:rFonts w:cs="Times New Roman"/>
      <w:i/>
    </w:rPr>
  </w:style>
  <w:style w:type="paragraph" w:styleId="ad">
    <w:name w:val="List Paragraph"/>
    <w:basedOn w:val="a"/>
    <w:link w:val="ae"/>
    <w:uiPriority w:val="99"/>
    <w:qFormat/>
    <w:rsid w:val="00212134"/>
    <w:pPr>
      <w:spacing w:before="120" w:after="120"/>
      <w:ind w:left="708"/>
    </w:pPr>
    <w:rPr>
      <w:rFonts w:eastAsia="Times New Roman"/>
      <w:szCs w:val="20"/>
    </w:rPr>
  </w:style>
  <w:style w:type="character" w:customStyle="1" w:styleId="ae">
    <w:name w:val="Абзац списка Знак"/>
    <w:link w:val="ad"/>
    <w:uiPriority w:val="99"/>
    <w:locked/>
    <w:rsid w:val="00212134"/>
    <w:rPr>
      <w:sz w:val="24"/>
    </w:rPr>
  </w:style>
  <w:style w:type="character" w:styleId="af">
    <w:name w:val="Hyperlink"/>
    <w:uiPriority w:val="99"/>
    <w:unhideWhenUsed/>
    <w:rsid w:val="00212134"/>
    <w:rPr>
      <w:color w:val="0000FF"/>
      <w:u w:val="single"/>
    </w:rPr>
  </w:style>
  <w:style w:type="paragraph" w:styleId="af0">
    <w:name w:val="Normal (Web)"/>
    <w:basedOn w:val="a"/>
    <w:uiPriority w:val="99"/>
    <w:rsid w:val="00212134"/>
    <w:pPr>
      <w:widowControl w:val="0"/>
    </w:pPr>
    <w:rPr>
      <w:rFonts w:eastAsia="Times New Roman"/>
      <w:lang w:val="en-US" w:eastAsia="nl-NL"/>
    </w:rPr>
  </w:style>
  <w:style w:type="character" w:customStyle="1" w:styleId="FontStyle11">
    <w:name w:val="Font Style11"/>
    <w:uiPriority w:val="99"/>
    <w:rsid w:val="0085458F"/>
    <w:rPr>
      <w:rFonts w:ascii="Times New Roman" w:hAnsi="Times New Roman"/>
      <w:sz w:val="24"/>
    </w:rPr>
  </w:style>
  <w:style w:type="character" w:customStyle="1" w:styleId="10">
    <w:name w:val="Заголовок 1 Знак"/>
    <w:link w:val="1"/>
    <w:rsid w:val="00975E15"/>
    <w:rPr>
      <w:rFonts w:ascii="Arial" w:eastAsia="Calibri" w:hAnsi="Arial" w:cs="Arial"/>
      <w:b/>
      <w:bCs/>
      <w:kern w:val="32"/>
      <w:sz w:val="32"/>
      <w:szCs w:val="32"/>
    </w:rPr>
  </w:style>
  <w:style w:type="paragraph" w:styleId="af1">
    <w:name w:val="header"/>
    <w:basedOn w:val="a"/>
    <w:link w:val="af2"/>
    <w:rsid w:val="00A3230B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A3230B"/>
    <w:rPr>
      <w:rFonts w:eastAsia="Calibri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D63750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0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pavlova.UKRTB\Downloads\znaniu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2838</Words>
  <Characters>16181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18982</CharactersWithSpaces>
  <SharedDoc>false</SharedDoc>
  <HLinks>
    <vt:vector size="6" baseType="variant">
      <vt:variant>
        <vt:i4>7929958</vt:i4>
      </vt:variant>
      <vt:variant>
        <vt:i4>0</vt:i4>
      </vt:variant>
      <vt:variant>
        <vt:i4>0</vt:i4>
      </vt:variant>
      <vt:variant>
        <vt:i4>5</vt:i4>
      </vt:variant>
      <vt:variant>
        <vt:lpwstr>C:\Users\UGKR\Downloads\znanium.com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cp:lastModifiedBy>Елистратова Э.Р.</cp:lastModifiedBy>
  <cp:revision>7</cp:revision>
  <cp:lastPrinted>2014-11-29T08:53:00Z</cp:lastPrinted>
  <dcterms:created xsi:type="dcterms:W3CDTF">2019-04-09T16:42:00Z</dcterms:created>
  <dcterms:modified xsi:type="dcterms:W3CDTF">2021-02-01T14:26:00Z</dcterms:modified>
</cp:coreProperties>
</file>